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C2DC958" w:rsidR="00BF7F06" w:rsidRPr="00CD6E6B" w:rsidRDefault="004964DD" w:rsidP="009E4AB7">
      <w:pPr>
        <w:rPr>
          <w:rFonts w:ascii="Calibri" w:hAnsi="Calibri" w:cs="Calibri"/>
          <w:b/>
          <w:bCs/>
        </w:rPr>
      </w:pPr>
      <w:r>
        <w:rPr>
          <w:rFonts w:ascii="Calibri" w:hAnsi="Calibri" w:cs="Calibri"/>
          <w:b/>
          <w:bCs/>
        </w:rPr>
        <w:t>Boombox</w:t>
      </w:r>
    </w:p>
    <w:p w14:paraId="2CDC2AFF" w14:textId="04F08A26" w:rsidR="007A6325" w:rsidRPr="00CD6E6B" w:rsidRDefault="004964DD" w:rsidP="009E4AB7">
      <w:pPr>
        <w:rPr>
          <w:rFonts w:ascii="Calibri" w:hAnsi="Calibri" w:cs="Calibri"/>
          <w:b/>
          <w:bCs/>
        </w:rPr>
      </w:pPr>
      <w:r>
        <w:rPr>
          <w:rFonts w:ascii="Calibri" w:hAnsi="Calibri" w:cs="Calibri"/>
          <w:b/>
          <w:bCs/>
        </w:rPr>
        <w:t xml:space="preserve">Don’t Stop </w:t>
      </w:r>
      <w:proofErr w:type="spellStart"/>
      <w:r>
        <w:rPr>
          <w:rFonts w:ascii="Calibri" w:hAnsi="Calibri" w:cs="Calibri"/>
          <w:b/>
          <w:bCs/>
        </w:rPr>
        <w:t>Believin</w:t>
      </w:r>
      <w:proofErr w:type="spellEnd"/>
      <w:r>
        <w:rPr>
          <w:rFonts w:ascii="Calibri" w:hAnsi="Calibri" w:cs="Calibri"/>
          <w:b/>
          <w:bCs/>
        </w:rPr>
        <w:t>’</w:t>
      </w:r>
      <w:r w:rsidR="00C01D01" w:rsidRPr="00CD6E6B">
        <w:rPr>
          <w:rFonts w:ascii="Calibri" w:hAnsi="Calibri" w:cs="Calibri"/>
          <w:b/>
          <w:bCs/>
        </w:rPr>
        <w:t xml:space="preserve"> (</w:t>
      </w:r>
      <w:r w:rsidR="00AB12C5" w:rsidRPr="00CD6E6B">
        <w:rPr>
          <w:rFonts w:ascii="Calibri" w:hAnsi="Calibri" w:cs="Calibri"/>
          <w:b/>
          <w:bCs/>
        </w:rPr>
        <w:t xml:space="preserve">Part </w:t>
      </w:r>
      <w:r w:rsidR="00F37FD7" w:rsidRPr="00CD6E6B">
        <w:rPr>
          <w:rFonts w:ascii="Calibri" w:hAnsi="Calibri" w:cs="Calibri"/>
          <w:b/>
          <w:bCs/>
        </w:rPr>
        <w:t>1</w:t>
      </w:r>
      <w:r w:rsidR="00B940D4" w:rsidRPr="00CD6E6B">
        <w:rPr>
          <w:rFonts w:ascii="Calibri" w:hAnsi="Calibri" w:cs="Calibri"/>
          <w:b/>
          <w:bCs/>
        </w:rPr>
        <w:t xml:space="preserve"> </w:t>
      </w:r>
      <w:r w:rsidR="00C01D01" w:rsidRPr="00CD6E6B">
        <w:rPr>
          <w:rFonts w:ascii="Calibri" w:hAnsi="Calibri" w:cs="Calibri"/>
          <w:b/>
          <w:bCs/>
        </w:rPr>
        <w:t>of</w:t>
      </w:r>
      <w:r>
        <w:rPr>
          <w:rFonts w:ascii="Calibri" w:hAnsi="Calibri" w:cs="Calibri"/>
          <w:b/>
          <w:bCs/>
        </w:rPr>
        <w:t xml:space="preserve"> 4</w:t>
      </w:r>
      <w:r w:rsidR="00C01D01" w:rsidRPr="00CD6E6B">
        <w:rPr>
          <w:rFonts w:ascii="Calibri" w:hAnsi="Calibri" w:cs="Calibri"/>
          <w:b/>
          <w:bCs/>
        </w:rPr>
        <w:t>)</w:t>
      </w:r>
    </w:p>
    <w:p w14:paraId="156A3DE0" w14:textId="2D324D94" w:rsidR="007A6325" w:rsidRPr="00CD6E6B" w:rsidRDefault="004964DD" w:rsidP="009E4AB7">
      <w:pPr>
        <w:rPr>
          <w:rFonts w:ascii="Calibri" w:hAnsi="Calibri" w:cs="Calibri"/>
          <w:b/>
          <w:bCs/>
        </w:rPr>
      </w:pPr>
      <w:r>
        <w:rPr>
          <w:rFonts w:ascii="Calibri" w:hAnsi="Calibri" w:cs="Calibri"/>
          <w:b/>
          <w:bCs/>
        </w:rPr>
        <w:t>Daniel 3</w:t>
      </w:r>
    </w:p>
    <w:p w14:paraId="27D4678F" w14:textId="77777777" w:rsidR="007A6325" w:rsidRPr="00CD6E6B" w:rsidRDefault="009E4AB7" w:rsidP="009E4AB7">
      <w:pPr>
        <w:rPr>
          <w:rFonts w:ascii="Calibri" w:hAnsi="Calibri" w:cs="Calibri"/>
          <w:b/>
          <w:bCs/>
        </w:rPr>
      </w:pPr>
      <w:r w:rsidRPr="00CD6E6B">
        <w:rPr>
          <w:rFonts w:ascii="Calibri" w:hAnsi="Calibri" w:cs="Calibri"/>
          <w:b/>
          <w:bCs/>
        </w:rPr>
        <w:t>Pastor Ryan He</w:t>
      </w:r>
      <w:r w:rsidR="00F36CB1" w:rsidRPr="00CD6E6B">
        <w:rPr>
          <w:rFonts w:ascii="Calibri" w:hAnsi="Calibri" w:cs="Calibri"/>
          <w:b/>
          <w:bCs/>
        </w:rPr>
        <w:t>ll</w:t>
      </w:r>
      <w:r w:rsidRPr="00CD6E6B">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36DDC8A0" w14:textId="77CCDE24" w:rsidR="004964DD" w:rsidRPr="004964DD" w:rsidRDefault="004964DD" w:rsidP="004964DD">
      <w:pPr>
        <w:spacing w:line="276" w:lineRule="auto"/>
        <w:rPr>
          <w:rFonts w:ascii="Calibri" w:hAnsi="Calibri"/>
        </w:rPr>
      </w:pPr>
      <w:r w:rsidRPr="004964DD">
        <w:rPr>
          <w:rFonts w:ascii="Calibri" w:hAnsi="Calibri"/>
        </w:rPr>
        <w:t>Before there was the iPod, digital downloads, Pandora, or Spotify, it was all about the boombox. Back in the day it wasn't about little petite speakers and headphones</w:t>
      </w:r>
      <w:r w:rsidR="000B61B8">
        <w:rPr>
          <w:rFonts w:ascii="Calibri" w:hAnsi="Calibri"/>
        </w:rPr>
        <w:t>, i</w:t>
      </w:r>
      <w:r w:rsidRPr="004964DD">
        <w:rPr>
          <w:rFonts w:ascii="Calibri" w:hAnsi="Calibri"/>
        </w:rPr>
        <w:t>t was about the size of your ghetto blaster. I have some great memories from those days.</w:t>
      </w:r>
    </w:p>
    <w:p w14:paraId="756662EF" w14:textId="77777777" w:rsidR="004964DD" w:rsidRPr="004964DD" w:rsidRDefault="004964DD" w:rsidP="004964DD">
      <w:pPr>
        <w:spacing w:line="276" w:lineRule="auto"/>
        <w:rPr>
          <w:rFonts w:ascii="Calibri" w:hAnsi="Calibri"/>
        </w:rPr>
      </w:pPr>
    </w:p>
    <w:p w14:paraId="73EE6F98" w14:textId="1E1F9468" w:rsidR="004964DD" w:rsidRPr="004964DD" w:rsidRDefault="004964DD" w:rsidP="004964DD">
      <w:pPr>
        <w:spacing w:line="276" w:lineRule="auto"/>
        <w:rPr>
          <w:rFonts w:ascii="Calibri" w:hAnsi="Calibri"/>
        </w:rPr>
      </w:pPr>
      <w:r w:rsidRPr="004964DD">
        <w:rPr>
          <w:rFonts w:ascii="Calibri" w:hAnsi="Calibri"/>
        </w:rPr>
        <w:t xml:space="preserve">My friend Ben Gordon </w:t>
      </w:r>
      <w:proofErr w:type="gramStart"/>
      <w:r w:rsidRPr="004964DD">
        <w:rPr>
          <w:rFonts w:ascii="Calibri" w:hAnsi="Calibri"/>
        </w:rPr>
        <w:t>actually owned</w:t>
      </w:r>
      <w:proofErr w:type="gramEnd"/>
      <w:r w:rsidRPr="004964DD">
        <w:rPr>
          <w:rFonts w:ascii="Calibri" w:hAnsi="Calibri"/>
        </w:rPr>
        <w:t xml:space="preserve"> a </w:t>
      </w:r>
      <w:r w:rsidR="00CB435A">
        <w:rPr>
          <w:rFonts w:ascii="Calibri" w:hAnsi="Calibri"/>
        </w:rPr>
        <w:t xml:space="preserve">50-pound </w:t>
      </w:r>
      <w:r w:rsidRPr="004964DD">
        <w:rPr>
          <w:rFonts w:ascii="Calibri" w:hAnsi="Calibri"/>
        </w:rPr>
        <w:t>ghetto blaster. It took two of us to carry it everywhere that we went. It had detachable speakers. Imagine that. It had a dual cassette deck. One of our friends would buy the tape and then we could make 17 copies for all of our friends. It was the best. Everything is so buttoned up and legal now. I don't know what the deal is</w:t>
      </w:r>
      <w:r w:rsidR="00CB435A">
        <w:rPr>
          <w:rFonts w:ascii="Calibri" w:hAnsi="Calibri"/>
        </w:rPr>
        <w:t>.</w:t>
      </w:r>
      <w:r w:rsidRPr="004964DD">
        <w:rPr>
          <w:rFonts w:ascii="Calibri" w:hAnsi="Calibri"/>
        </w:rPr>
        <w:t xml:space="preserve"> </w:t>
      </w:r>
    </w:p>
    <w:p w14:paraId="1D3C1554" w14:textId="77777777" w:rsidR="004964DD" w:rsidRPr="004964DD" w:rsidRDefault="004964DD" w:rsidP="004964DD">
      <w:pPr>
        <w:spacing w:line="276" w:lineRule="auto"/>
        <w:rPr>
          <w:rFonts w:ascii="Calibri" w:hAnsi="Calibri"/>
        </w:rPr>
      </w:pPr>
    </w:p>
    <w:p w14:paraId="250AFBC7" w14:textId="3C8D0DB5" w:rsidR="004964DD" w:rsidRPr="004964DD" w:rsidRDefault="004964DD" w:rsidP="004964DD">
      <w:pPr>
        <w:spacing w:line="276" w:lineRule="auto"/>
        <w:rPr>
          <w:rFonts w:ascii="Calibri" w:hAnsi="Calibri"/>
        </w:rPr>
      </w:pPr>
      <w:r w:rsidRPr="004964DD">
        <w:rPr>
          <w:rFonts w:ascii="Calibri" w:hAnsi="Calibri"/>
        </w:rPr>
        <w:t>Also</w:t>
      </w:r>
      <w:r w:rsidR="00CB435A">
        <w:rPr>
          <w:rFonts w:ascii="Calibri" w:hAnsi="Calibri"/>
        </w:rPr>
        <w:t>,</w:t>
      </w:r>
      <w:r w:rsidRPr="004964DD">
        <w:rPr>
          <w:rFonts w:ascii="Calibri" w:hAnsi="Calibri"/>
        </w:rPr>
        <w:t xml:space="preserve"> the boombox ushered in the age of hip hop breakdancing</w:t>
      </w:r>
      <w:r w:rsidR="00CB435A">
        <w:rPr>
          <w:rFonts w:ascii="Calibri" w:hAnsi="Calibri"/>
        </w:rPr>
        <w:t xml:space="preserve">. </w:t>
      </w:r>
      <w:r w:rsidRPr="004964DD">
        <w:rPr>
          <w:rFonts w:ascii="Calibri" w:hAnsi="Calibri"/>
        </w:rPr>
        <w:t>The whitest thing I ever did as a kid is t</w:t>
      </w:r>
      <w:r w:rsidR="00CB435A">
        <w:rPr>
          <w:rFonts w:ascii="Calibri" w:hAnsi="Calibri"/>
        </w:rPr>
        <w:t>aking</w:t>
      </w:r>
      <w:r w:rsidRPr="004964DD">
        <w:rPr>
          <w:rFonts w:ascii="Calibri" w:hAnsi="Calibri"/>
        </w:rPr>
        <w:t xml:space="preserve"> breakdancing lessons. The black kids in our neighborhood noticed there were a lot of white kids that wanted to learn to break. They rented out a gym and they signed all the white kids up. We all had our parachute pants on, trying to slide around on the floor. I tell you, somebody was making bank on that deal. It was an awesome thing. I'm not really sure that the breakdancing thing hit for me, but it was a lot of fun to try. </w:t>
      </w:r>
    </w:p>
    <w:p w14:paraId="3169C6FA" w14:textId="77777777" w:rsidR="004964DD" w:rsidRPr="004964DD" w:rsidRDefault="004964DD" w:rsidP="004964DD">
      <w:pPr>
        <w:spacing w:line="276" w:lineRule="auto"/>
        <w:rPr>
          <w:rFonts w:ascii="Calibri" w:hAnsi="Calibri"/>
        </w:rPr>
      </w:pPr>
    </w:p>
    <w:p w14:paraId="42033BD0" w14:textId="271FB5F7" w:rsidR="004964DD" w:rsidRPr="004964DD" w:rsidRDefault="004964DD" w:rsidP="004964DD">
      <w:pPr>
        <w:spacing w:line="276" w:lineRule="auto"/>
        <w:rPr>
          <w:rFonts w:ascii="Calibri" w:hAnsi="Calibri"/>
        </w:rPr>
      </w:pPr>
      <w:r w:rsidRPr="004964DD">
        <w:rPr>
          <w:rFonts w:ascii="Calibri" w:hAnsi="Calibri"/>
        </w:rPr>
        <w:t xml:space="preserve">Even if you weren't around in the 1980s, there are a lot of things to love and a lot of things to enjoy and laugh about. But the boombox really is a metaphor that we're using to describe turning up God's volume in our lives. We have a lot of competing voices around us. We need to turn up what God has to say to us from His word and from His truth. </w:t>
      </w:r>
    </w:p>
    <w:p w14:paraId="111A6FFC" w14:textId="77777777" w:rsidR="004964DD" w:rsidRPr="004964DD" w:rsidRDefault="004964DD" w:rsidP="004964DD">
      <w:pPr>
        <w:spacing w:line="276" w:lineRule="auto"/>
        <w:rPr>
          <w:rFonts w:ascii="Calibri" w:hAnsi="Calibri"/>
        </w:rPr>
      </w:pPr>
    </w:p>
    <w:p w14:paraId="3E46CCB8" w14:textId="75EB1C99" w:rsidR="004964DD" w:rsidRPr="004964DD" w:rsidRDefault="004964DD" w:rsidP="004964DD">
      <w:pPr>
        <w:spacing w:line="276" w:lineRule="auto"/>
        <w:rPr>
          <w:rFonts w:ascii="Calibri" w:hAnsi="Calibri"/>
        </w:rPr>
      </w:pPr>
      <w:r w:rsidRPr="004964DD">
        <w:rPr>
          <w:rFonts w:ascii="Calibri" w:hAnsi="Calibri"/>
        </w:rPr>
        <w:t xml:space="preserve">The song “Don’t Stop </w:t>
      </w:r>
      <w:proofErr w:type="spellStart"/>
      <w:r w:rsidRPr="004964DD">
        <w:rPr>
          <w:rFonts w:ascii="Calibri" w:hAnsi="Calibri"/>
        </w:rPr>
        <w:t>Believin</w:t>
      </w:r>
      <w:proofErr w:type="spellEnd"/>
      <w:r w:rsidRPr="004964DD">
        <w:rPr>
          <w:rFonts w:ascii="Calibri" w:hAnsi="Calibri"/>
        </w:rPr>
        <w:t>’” written by Journey is probably their most famous song. It was inspired by the keyboard player Jonathan Cain's dad. Jonathan Cain helped write the song. He had moved to LA to be a rockstar. Things weren't going so well. His phone wasn't ringing. There were no records being cut. There were no songs being written. He called his dad one day and said, “Dad, should I give up the dream of being a rockstar?” His dad told him, “Don't stop believing.” A short time later, he would join with Neil Schon and Steve Perry</w:t>
      </w:r>
      <w:r w:rsidR="000B61B8">
        <w:rPr>
          <w:rFonts w:ascii="Calibri" w:hAnsi="Calibri"/>
        </w:rPr>
        <w:t>, and t</w:t>
      </w:r>
      <w:r w:rsidRPr="004964DD">
        <w:rPr>
          <w:rFonts w:ascii="Calibri" w:hAnsi="Calibri"/>
        </w:rPr>
        <w:t xml:space="preserve">hey would form one of the greatest rock bands in the history of the world. Don't stop believing. </w:t>
      </w:r>
    </w:p>
    <w:p w14:paraId="3D289532" w14:textId="77777777" w:rsidR="004964DD" w:rsidRPr="004964DD" w:rsidRDefault="004964DD" w:rsidP="004964DD">
      <w:pPr>
        <w:spacing w:line="276" w:lineRule="auto"/>
        <w:rPr>
          <w:rFonts w:ascii="Calibri" w:hAnsi="Calibri"/>
        </w:rPr>
      </w:pPr>
    </w:p>
    <w:p w14:paraId="36E51B45" w14:textId="77777777" w:rsidR="000B61B8" w:rsidRDefault="004964DD" w:rsidP="004964DD">
      <w:pPr>
        <w:spacing w:line="276" w:lineRule="auto"/>
        <w:rPr>
          <w:rFonts w:ascii="Calibri" w:hAnsi="Calibri"/>
        </w:rPr>
      </w:pPr>
      <w:r w:rsidRPr="004964DD">
        <w:rPr>
          <w:rFonts w:ascii="Calibri" w:hAnsi="Calibri"/>
        </w:rPr>
        <w:t xml:space="preserve">It's a message that's also echoed throughout the pages of Scripture. It's interesting that in Daniel 3 we find that there are three Hebrew young men </w:t>
      </w:r>
      <w:r w:rsidR="000B61B8">
        <w:rPr>
          <w:rFonts w:ascii="Calibri" w:hAnsi="Calibri"/>
        </w:rPr>
        <w:t>who</w:t>
      </w:r>
      <w:r w:rsidRPr="004964DD">
        <w:rPr>
          <w:rFonts w:ascii="Calibri" w:hAnsi="Calibri"/>
        </w:rPr>
        <w:t xml:space="preserve"> take a courageous step of faith. They refuse to stop believing. </w:t>
      </w:r>
    </w:p>
    <w:p w14:paraId="47C3D67F" w14:textId="77777777" w:rsidR="000B61B8" w:rsidRDefault="000B61B8" w:rsidP="004964DD">
      <w:pPr>
        <w:spacing w:line="276" w:lineRule="auto"/>
        <w:rPr>
          <w:rFonts w:ascii="Calibri" w:hAnsi="Calibri"/>
        </w:rPr>
      </w:pPr>
    </w:p>
    <w:p w14:paraId="58F07DA6" w14:textId="27F90C40" w:rsidR="004964DD" w:rsidRPr="004964DD" w:rsidRDefault="004964DD" w:rsidP="004964DD">
      <w:pPr>
        <w:spacing w:line="276" w:lineRule="auto"/>
        <w:rPr>
          <w:rFonts w:ascii="Calibri" w:hAnsi="Calibri"/>
        </w:rPr>
      </w:pPr>
      <w:r w:rsidRPr="004964DD">
        <w:rPr>
          <w:rFonts w:ascii="Calibri" w:hAnsi="Calibri"/>
        </w:rPr>
        <w:lastRenderedPageBreak/>
        <w:t xml:space="preserve">Really to set the stage for the text we want to look at today, there's a man by the name of King Nebuchadnezzar. He's the emperor of Babylon. He takes over in 605 B.C. Shortly after he ascends to the Babylonian throne, he goes to Jerusalem, decimates the temple, tears down the walls, and takes so many of the Hebrew people back to Babylon. He exiles the folks. He didn't just force people into hard labor. He took many of the most educated and most sophisticated leaders in the city of Jerusalem, and he put them into his cabinet and administration there back in Babylon. </w:t>
      </w:r>
    </w:p>
    <w:p w14:paraId="1D112505" w14:textId="77777777" w:rsidR="004964DD" w:rsidRPr="004964DD" w:rsidRDefault="004964DD" w:rsidP="004964DD">
      <w:pPr>
        <w:spacing w:line="276" w:lineRule="auto"/>
        <w:rPr>
          <w:rFonts w:ascii="Calibri" w:hAnsi="Calibri"/>
        </w:rPr>
      </w:pPr>
    </w:p>
    <w:p w14:paraId="35C5F0E2" w14:textId="27D021D7" w:rsidR="004964DD" w:rsidRPr="004964DD" w:rsidRDefault="004964DD" w:rsidP="004964DD">
      <w:pPr>
        <w:spacing w:line="276" w:lineRule="auto"/>
        <w:rPr>
          <w:rFonts w:ascii="Calibri" w:hAnsi="Calibri"/>
        </w:rPr>
      </w:pPr>
      <w:r w:rsidRPr="004964DD">
        <w:rPr>
          <w:rFonts w:ascii="Calibri" w:hAnsi="Calibri"/>
        </w:rPr>
        <w:t xml:space="preserve">Three of those young men, Shadrach, </w:t>
      </w:r>
      <w:proofErr w:type="spellStart"/>
      <w:r w:rsidRPr="004964DD">
        <w:rPr>
          <w:rFonts w:ascii="Calibri" w:hAnsi="Calibri"/>
        </w:rPr>
        <w:t>Meschach</w:t>
      </w:r>
      <w:proofErr w:type="spellEnd"/>
      <w:r w:rsidRPr="004964DD">
        <w:rPr>
          <w:rFonts w:ascii="Calibri" w:hAnsi="Calibri"/>
        </w:rPr>
        <w:t>, and Abednego</w:t>
      </w:r>
      <w:r w:rsidR="00710CC9">
        <w:rPr>
          <w:rFonts w:ascii="Calibri" w:hAnsi="Calibri"/>
        </w:rPr>
        <w:t>,</w:t>
      </w:r>
      <w:r w:rsidRPr="004964DD">
        <w:rPr>
          <w:rFonts w:ascii="Calibri" w:hAnsi="Calibri"/>
        </w:rPr>
        <w:t xml:space="preserve"> were commanded by King Nebuchadnezzar to bow down and worship a 90-foot statue of none other than himself. Nebuchadnezzar constructed this wooden deity, this huge statue of himself. It</w:t>
      </w:r>
      <w:r w:rsidR="00710CC9">
        <w:rPr>
          <w:rFonts w:ascii="Calibri" w:hAnsi="Calibri"/>
        </w:rPr>
        <w:t xml:space="preserve"> wa</w:t>
      </w:r>
      <w:r w:rsidRPr="004964DD">
        <w:rPr>
          <w:rFonts w:ascii="Calibri" w:hAnsi="Calibri"/>
        </w:rPr>
        <w:t>s overlaid in gold. He command</w:t>
      </w:r>
      <w:r w:rsidR="00710CC9">
        <w:rPr>
          <w:rFonts w:ascii="Calibri" w:hAnsi="Calibri"/>
        </w:rPr>
        <w:t>ed</w:t>
      </w:r>
      <w:r w:rsidRPr="004964DD">
        <w:rPr>
          <w:rFonts w:ascii="Calibri" w:hAnsi="Calibri"/>
        </w:rPr>
        <w:t xml:space="preserve"> that as the band play</w:t>
      </w:r>
      <w:r w:rsidR="00710CC9">
        <w:rPr>
          <w:rFonts w:ascii="Calibri" w:hAnsi="Calibri"/>
        </w:rPr>
        <w:t>ed</w:t>
      </w:r>
      <w:r w:rsidRPr="004964DD">
        <w:rPr>
          <w:rFonts w:ascii="Calibri" w:hAnsi="Calibri"/>
        </w:rPr>
        <w:t>, everyone in Babylon ha</w:t>
      </w:r>
      <w:r w:rsidR="00710CC9">
        <w:rPr>
          <w:rFonts w:ascii="Calibri" w:hAnsi="Calibri"/>
        </w:rPr>
        <w:t>d</w:t>
      </w:r>
      <w:r w:rsidRPr="004964DD">
        <w:rPr>
          <w:rFonts w:ascii="Calibri" w:hAnsi="Calibri"/>
        </w:rPr>
        <w:t xml:space="preserve"> to bow down </w:t>
      </w:r>
      <w:r w:rsidR="00710CC9">
        <w:rPr>
          <w:rFonts w:ascii="Calibri" w:hAnsi="Calibri"/>
        </w:rPr>
        <w:t xml:space="preserve">and </w:t>
      </w:r>
      <w:r w:rsidRPr="004964DD">
        <w:rPr>
          <w:rFonts w:ascii="Calibri" w:hAnsi="Calibri"/>
        </w:rPr>
        <w:t xml:space="preserve">to worship this idol. </w:t>
      </w:r>
    </w:p>
    <w:p w14:paraId="05B6CD32" w14:textId="77777777" w:rsidR="004964DD" w:rsidRPr="004964DD" w:rsidRDefault="004964DD" w:rsidP="004964DD">
      <w:pPr>
        <w:spacing w:line="276" w:lineRule="auto"/>
        <w:rPr>
          <w:rFonts w:ascii="Calibri" w:hAnsi="Calibri"/>
        </w:rPr>
      </w:pPr>
    </w:p>
    <w:p w14:paraId="50EAA864" w14:textId="479D90F9" w:rsidR="004964DD" w:rsidRPr="004964DD" w:rsidRDefault="004964DD" w:rsidP="004964DD">
      <w:pPr>
        <w:spacing w:line="276" w:lineRule="auto"/>
        <w:rPr>
          <w:rFonts w:ascii="Calibri" w:hAnsi="Calibri"/>
        </w:rPr>
      </w:pPr>
      <w:r w:rsidRPr="004964DD">
        <w:rPr>
          <w:rFonts w:ascii="Calibri" w:hAnsi="Calibri"/>
        </w:rPr>
        <w:t>But there</w:t>
      </w:r>
      <w:r w:rsidR="00710CC9">
        <w:rPr>
          <w:rFonts w:ascii="Calibri" w:hAnsi="Calibri"/>
        </w:rPr>
        <w:t xml:space="preserve"> wa</w:t>
      </w:r>
      <w:r w:rsidRPr="004964DD">
        <w:rPr>
          <w:rFonts w:ascii="Calibri" w:hAnsi="Calibri"/>
        </w:rPr>
        <w:t xml:space="preserve">s a huge problem. Shadrach, Meshach and Abednego </w:t>
      </w:r>
      <w:r w:rsidR="00710CC9">
        <w:rPr>
          <w:rFonts w:ascii="Calibri" w:hAnsi="Calibri"/>
        </w:rPr>
        <w:t>we</w:t>
      </w:r>
      <w:r w:rsidRPr="004964DD">
        <w:rPr>
          <w:rFonts w:ascii="Calibri" w:hAnsi="Calibri"/>
        </w:rPr>
        <w:t>re from the Jewish faith. They d</w:t>
      </w:r>
      <w:r w:rsidR="00710CC9">
        <w:rPr>
          <w:rFonts w:ascii="Calibri" w:hAnsi="Calibri"/>
        </w:rPr>
        <w:t>id</w:t>
      </w:r>
      <w:r w:rsidRPr="004964DD">
        <w:rPr>
          <w:rFonts w:ascii="Calibri" w:hAnsi="Calibri"/>
        </w:rPr>
        <w:t>n't worship idols. They worship</w:t>
      </w:r>
      <w:r w:rsidR="00710CC9">
        <w:rPr>
          <w:rFonts w:ascii="Calibri" w:hAnsi="Calibri"/>
        </w:rPr>
        <w:t>ed</w:t>
      </w:r>
      <w:r w:rsidRPr="004964DD">
        <w:rPr>
          <w:rFonts w:ascii="Calibri" w:hAnsi="Calibri"/>
        </w:rPr>
        <w:t xml:space="preserve"> Jehovah God, the one true and living God. They</w:t>
      </w:r>
      <w:r w:rsidR="00710CC9">
        <w:rPr>
          <w:rFonts w:ascii="Calibri" w:hAnsi="Calibri"/>
        </w:rPr>
        <w:t xml:space="preserve"> we</w:t>
      </w:r>
      <w:r w:rsidRPr="004964DD">
        <w:rPr>
          <w:rFonts w:ascii="Calibri" w:hAnsi="Calibri"/>
        </w:rPr>
        <w:t>re incredibly conflicted by this. Nebuchadnezzar g</w:t>
      </w:r>
      <w:r w:rsidR="00710CC9">
        <w:rPr>
          <w:rFonts w:ascii="Calibri" w:hAnsi="Calibri"/>
        </w:rPr>
        <w:t>ot</w:t>
      </w:r>
      <w:r w:rsidRPr="004964DD">
        <w:rPr>
          <w:rFonts w:ascii="Calibri" w:hAnsi="Calibri"/>
        </w:rPr>
        <w:t xml:space="preserve"> word that these Hebrew boys refused to bow down and worship. Thus the story unfolds. </w:t>
      </w:r>
    </w:p>
    <w:p w14:paraId="554AEB21" w14:textId="77777777" w:rsidR="004964DD" w:rsidRPr="004964DD" w:rsidRDefault="004964DD" w:rsidP="004964DD">
      <w:pPr>
        <w:spacing w:line="276" w:lineRule="auto"/>
        <w:rPr>
          <w:rFonts w:ascii="Calibri" w:hAnsi="Calibri"/>
        </w:rPr>
      </w:pPr>
    </w:p>
    <w:p w14:paraId="6C6B4917" w14:textId="77777777" w:rsidR="00710CC9" w:rsidRDefault="004964DD" w:rsidP="004964DD">
      <w:pPr>
        <w:spacing w:line="276" w:lineRule="auto"/>
        <w:rPr>
          <w:rFonts w:ascii="Calibri" w:hAnsi="Calibri"/>
        </w:rPr>
      </w:pPr>
      <w:r w:rsidRPr="004964DD">
        <w:rPr>
          <w:rFonts w:ascii="Calibri" w:hAnsi="Calibri"/>
        </w:rPr>
        <w:t xml:space="preserve">I want us to look in our Bibles today at Daniel 3. </w:t>
      </w:r>
    </w:p>
    <w:p w14:paraId="2A3DB340" w14:textId="77777777" w:rsidR="00710CC9" w:rsidRDefault="00710CC9" w:rsidP="004964DD">
      <w:pPr>
        <w:spacing w:line="276" w:lineRule="auto"/>
        <w:rPr>
          <w:rFonts w:ascii="Calibri" w:hAnsi="Calibri"/>
        </w:rPr>
      </w:pPr>
    </w:p>
    <w:p w14:paraId="23E79D5B" w14:textId="77777777" w:rsidR="00710CC9" w:rsidRDefault="004964DD" w:rsidP="004964DD">
      <w:pPr>
        <w:spacing w:line="276" w:lineRule="auto"/>
        <w:rPr>
          <w:rFonts w:ascii="Calibri" w:hAnsi="Calibri"/>
        </w:rPr>
      </w:pPr>
      <w:r w:rsidRPr="004964DD">
        <w:rPr>
          <w:rFonts w:ascii="Calibri" w:hAnsi="Calibri"/>
        </w:rPr>
        <w:t>Every person has a furnace. The punishment for these three Hebrew boys not bowing down to the idol is that they're going to be thrown into a fiery furnace and be burned to a crispy critter. The truth is</w:t>
      </w:r>
      <w:r w:rsidR="00710CC9">
        <w:rPr>
          <w:rFonts w:ascii="Calibri" w:hAnsi="Calibri"/>
        </w:rPr>
        <w:t>,</w:t>
      </w:r>
      <w:r w:rsidRPr="004964DD">
        <w:rPr>
          <w:rFonts w:ascii="Calibri" w:hAnsi="Calibri"/>
        </w:rPr>
        <w:t xml:space="preserve"> all of us have a fiery furnace. We have a problem, a struggle in our life. Everybody has their own furnace. The Apostle Paul had a thorn in his flesh. We don't know exactly what it was, but it was a physical ailment. John the Revelator</w:t>
      </w:r>
      <w:r w:rsidR="00710CC9">
        <w:rPr>
          <w:rFonts w:ascii="Calibri" w:hAnsi="Calibri"/>
        </w:rPr>
        <w:t xml:space="preserve"> </w:t>
      </w:r>
      <w:r w:rsidRPr="004964DD">
        <w:rPr>
          <w:rFonts w:ascii="Calibri" w:hAnsi="Calibri"/>
        </w:rPr>
        <w:t>was exiled to the Isle of Patmos</w:t>
      </w:r>
      <w:r w:rsidR="00710CC9">
        <w:rPr>
          <w:rFonts w:ascii="Calibri" w:hAnsi="Calibri"/>
        </w:rPr>
        <w:t>. T</w:t>
      </w:r>
      <w:r w:rsidRPr="004964DD">
        <w:rPr>
          <w:rFonts w:ascii="Calibri" w:hAnsi="Calibri"/>
        </w:rPr>
        <w:t xml:space="preserve">hat was his furnace. You may have a furnace of some type of physical problem or ailment. Maybe it's you can't find a job or you're having financial problems. </w:t>
      </w:r>
    </w:p>
    <w:p w14:paraId="318FC18B" w14:textId="77777777" w:rsidR="00710CC9" w:rsidRDefault="00710CC9" w:rsidP="004964DD">
      <w:pPr>
        <w:spacing w:line="276" w:lineRule="auto"/>
        <w:rPr>
          <w:rFonts w:ascii="Calibri" w:hAnsi="Calibri"/>
        </w:rPr>
      </w:pPr>
    </w:p>
    <w:p w14:paraId="28286DA1" w14:textId="34AD694C" w:rsidR="004964DD" w:rsidRPr="004964DD" w:rsidRDefault="004964DD" w:rsidP="004964DD">
      <w:pPr>
        <w:spacing w:line="276" w:lineRule="auto"/>
        <w:rPr>
          <w:rFonts w:ascii="Calibri" w:hAnsi="Calibri"/>
        </w:rPr>
      </w:pPr>
      <w:r w:rsidRPr="004964DD">
        <w:rPr>
          <w:rFonts w:ascii="Calibri" w:hAnsi="Calibri"/>
        </w:rPr>
        <w:t xml:space="preserve">It's interesting that God does some of </w:t>
      </w:r>
      <w:r w:rsidR="00710CC9">
        <w:rPr>
          <w:rFonts w:ascii="Calibri" w:hAnsi="Calibri"/>
        </w:rPr>
        <w:t>H</w:t>
      </w:r>
      <w:r w:rsidRPr="004964DD">
        <w:rPr>
          <w:rFonts w:ascii="Calibri" w:hAnsi="Calibri"/>
        </w:rPr>
        <w:t>is greatest work in our lives in the furnace. I want us to look in and through this story because God has so much to say to us about how we can have this attitude that allows us to keep believing, even when we want to give up.</w:t>
      </w:r>
    </w:p>
    <w:p w14:paraId="3202852B" w14:textId="77777777" w:rsidR="004964DD" w:rsidRPr="004964DD" w:rsidRDefault="004964DD" w:rsidP="004964DD">
      <w:pPr>
        <w:spacing w:line="276" w:lineRule="auto"/>
        <w:rPr>
          <w:rFonts w:ascii="Calibri" w:hAnsi="Calibri"/>
        </w:rPr>
      </w:pPr>
    </w:p>
    <w:p w14:paraId="25BB87A2" w14:textId="36C66CD8" w:rsidR="004964DD" w:rsidRPr="004964DD" w:rsidRDefault="004964DD" w:rsidP="004964DD">
      <w:pPr>
        <w:spacing w:line="276" w:lineRule="auto"/>
        <w:rPr>
          <w:rFonts w:ascii="Calibri" w:hAnsi="Calibri"/>
        </w:rPr>
      </w:pPr>
      <w:r w:rsidRPr="004964DD">
        <w:rPr>
          <w:rFonts w:ascii="Calibri" w:hAnsi="Calibri"/>
        </w:rPr>
        <w:t>These young Hebrew boys are thrown into this fiery furnace because they refuse to bow down. The first time the band strikes up a note, everybody bows down, except Shadrach, Meshach, and Abednego. Somebody goes and squeals on them. “Hey, Nebuchadnezzar, you have these three problem guys</w:t>
      </w:r>
      <w:r w:rsidR="00710CC9">
        <w:rPr>
          <w:rFonts w:ascii="Calibri" w:hAnsi="Calibri"/>
        </w:rPr>
        <w:t>. T</w:t>
      </w:r>
      <w:r w:rsidRPr="004964DD">
        <w:rPr>
          <w:rFonts w:ascii="Calibri" w:hAnsi="Calibri"/>
        </w:rPr>
        <w:t xml:space="preserve">hey're not doing right.” Nebuchadnezzar brings them in. “I’m going to </w:t>
      </w:r>
      <w:r w:rsidRPr="004964DD">
        <w:rPr>
          <w:rFonts w:ascii="Calibri" w:hAnsi="Calibri"/>
        </w:rPr>
        <w:lastRenderedPageBreak/>
        <w:t>give you one more chance. You have to bow down to the idol. You have to bow down to that image of me. If you don't do it, you're going in the fiery furnace. You’re going to be toast.</w:t>
      </w:r>
      <w:r w:rsidR="00710CC9">
        <w:rPr>
          <w:rFonts w:ascii="Calibri" w:hAnsi="Calibri"/>
        </w:rPr>
        <w:t xml:space="preserve">” </w:t>
      </w:r>
      <w:r w:rsidRPr="004964DD">
        <w:rPr>
          <w:rFonts w:ascii="Calibri" w:hAnsi="Calibri"/>
        </w:rPr>
        <w:t xml:space="preserve">Shadrach, Meshach, and Abednego say, “No way,” and the wrath of King Nebuchadnezzar is seen. </w:t>
      </w:r>
    </w:p>
    <w:p w14:paraId="264F107E" w14:textId="77777777" w:rsidR="004964DD" w:rsidRPr="004964DD" w:rsidRDefault="004964DD" w:rsidP="004964DD">
      <w:pPr>
        <w:spacing w:line="276" w:lineRule="auto"/>
        <w:rPr>
          <w:rFonts w:ascii="Calibri" w:hAnsi="Calibri"/>
        </w:rPr>
      </w:pPr>
    </w:p>
    <w:p w14:paraId="423885EB" w14:textId="77777777" w:rsidR="004964DD" w:rsidRPr="004964DD" w:rsidRDefault="004964DD" w:rsidP="004964DD">
      <w:pPr>
        <w:spacing w:line="276" w:lineRule="auto"/>
        <w:rPr>
          <w:rFonts w:ascii="Calibri" w:hAnsi="Calibri"/>
        </w:rPr>
      </w:pPr>
      <w:r w:rsidRPr="004964DD">
        <w:rPr>
          <w:rFonts w:ascii="Calibri" w:hAnsi="Calibri"/>
        </w:rPr>
        <w:t xml:space="preserve">What can we learn from this powerful story? I want to share with you three things today. </w:t>
      </w:r>
    </w:p>
    <w:p w14:paraId="0D76618A" w14:textId="77777777" w:rsidR="004964DD" w:rsidRPr="004964DD" w:rsidRDefault="004964DD" w:rsidP="004964DD">
      <w:pPr>
        <w:spacing w:line="276" w:lineRule="auto"/>
        <w:rPr>
          <w:rFonts w:ascii="Calibri" w:hAnsi="Calibri"/>
        </w:rPr>
      </w:pPr>
    </w:p>
    <w:p w14:paraId="1188A475" w14:textId="77777777" w:rsidR="004964DD" w:rsidRPr="004964DD" w:rsidRDefault="004964DD" w:rsidP="004964DD">
      <w:pPr>
        <w:spacing w:line="276" w:lineRule="auto"/>
        <w:rPr>
          <w:rFonts w:ascii="Calibri" w:hAnsi="Calibri"/>
          <w:b/>
          <w:bCs/>
          <w:i/>
          <w:iCs/>
        </w:rPr>
      </w:pPr>
      <w:r w:rsidRPr="004964DD">
        <w:rPr>
          <w:rFonts w:ascii="Calibri" w:hAnsi="Calibri"/>
          <w:b/>
          <w:bCs/>
          <w:i/>
          <w:iCs/>
        </w:rPr>
        <w:t xml:space="preserve">When You’re </w:t>
      </w:r>
      <w:proofErr w:type="gramStart"/>
      <w:r w:rsidRPr="004964DD">
        <w:rPr>
          <w:rFonts w:ascii="Calibri" w:hAnsi="Calibri"/>
          <w:b/>
          <w:bCs/>
          <w:i/>
          <w:iCs/>
        </w:rPr>
        <w:t>In</w:t>
      </w:r>
      <w:proofErr w:type="gramEnd"/>
      <w:r w:rsidRPr="004964DD">
        <w:rPr>
          <w:rFonts w:ascii="Calibri" w:hAnsi="Calibri"/>
          <w:b/>
          <w:bCs/>
          <w:i/>
          <w:iCs/>
        </w:rPr>
        <w:t xml:space="preserve"> The Fire…</w:t>
      </w:r>
    </w:p>
    <w:p w14:paraId="4219CE42" w14:textId="77777777" w:rsidR="004964DD" w:rsidRPr="004964DD" w:rsidRDefault="004964DD" w:rsidP="004964DD">
      <w:pPr>
        <w:spacing w:line="276" w:lineRule="auto"/>
        <w:rPr>
          <w:rFonts w:ascii="Calibri" w:hAnsi="Calibri"/>
        </w:rPr>
      </w:pPr>
    </w:p>
    <w:p w14:paraId="730A84D4" w14:textId="77777777" w:rsidR="004964DD" w:rsidRPr="004964DD" w:rsidRDefault="004964DD" w:rsidP="004964DD">
      <w:pPr>
        <w:spacing w:line="276" w:lineRule="auto"/>
        <w:rPr>
          <w:rFonts w:ascii="Calibri" w:hAnsi="Calibri"/>
          <w:b/>
          <w:bCs/>
          <w:u w:val="single"/>
        </w:rPr>
      </w:pPr>
      <w:r w:rsidRPr="00710CC9">
        <w:rPr>
          <w:rFonts w:ascii="Calibri" w:hAnsi="Calibri"/>
          <w:b/>
          <w:bCs/>
        </w:rPr>
        <w:t>1. Keep Your Convictions Hot</w:t>
      </w:r>
    </w:p>
    <w:p w14:paraId="7596A476" w14:textId="77777777" w:rsidR="004964DD" w:rsidRPr="004964DD" w:rsidRDefault="004964DD" w:rsidP="004964DD">
      <w:pPr>
        <w:spacing w:line="276" w:lineRule="auto"/>
        <w:rPr>
          <w:rFonts w:ascii="Calibri" w:hAnsi="Calibri"/>
          <w:b/>
          <w:bCs/>
          <w:u w:val="single"/>
        </w:rPr>
      </w:pPr>
    </w:p>
    <w:p w14:paraId="2F302EFD" w14:textId="77777777" w:rsidR="004964DD" w:rsidRPr="004964DD" w:rsidRDefault="004964DD" w:rsidP="004964DD">
      <w:pPr>
        <w:spacing w:line="276" w:lineRule="auto"/>
        <w:rPr>
          <w:rFonts w:ascii="Calibri" w:hAnsi="Calibri"/>
        </w:rPr>
      </w:pPr>
      <w:r w:rsidRPr="004964DD">
        <w:rPr>
          <w:rFonts w:ascii="Calibri" w:hAnsi="Calibri"/>
        </w:rPr>
        <w:t xml:space="preserve">It’s easy to look around when the temperature is cool and to say, “I want to lower the thermostat of my life and my convictions to fit the room temperature of everything that’s going on around me.” But Shadrach, Meshach, and Abednego stood out. They said, “We will not bow. We don’t care what everybody else is doing.” By the way, there were a lot of other Hebrew people and their names are not mentioned in the Bible as failing to worship this deity. It’s implied that all the other Jews are saying, “Okay, Nebuchadnezzar. We’ll bow down. We don’t really believe that, but we’re going to bow down and worship.” But not these three. </w:t>
      </w:r>
    </w:p>
    <w:p w14:paraId="66877DF1" w14:textId="77777777" w:rsidR="004964DD" w:rsidRPr="004964DD" w:rsidRDefault="004964DD" w:rsidP="004964DD">
      <w:pPr>
        <w:spacing w:line="276" w:lineRule="auto"/>
        <w:rPr>
          <w:rFonts w:ascii="Calibri" w:hAnsi="Calibri"/>
        </w:rPr>
      </w:pPr>
    </w:p>
    <w:p w14:paraId="76F7852D" w14:textId="77777777" w:rsidR="004964DD" w:rsidRPr="004964DD" w:rsidRDefault="004964DD" w:rsidP="004964DD">
      <w:pPr>
        <w:spacing w:line="276" w:lineRule="auto"/>
        <w:rPr>
          <w:rFonts w:ascii="Calibri" w:hAnsi="Calibri"/>
        </w:rPr>
      </w:pPr>
      <w:r w:rsidRPr="004964DD">
        <w:rPr>
          <w:rFonts w:ascii="Calibri" w:hAnsi="Calibri"/>
        </w:rPr>
        <w:t xml:space="preserve">When the fire is turned up, we need to keep our convictions hot. That’s how we keep on believing. Don’t stop believing. Keep those convictions hot. </w:t>
      </w:r>
    </w:p>
    <w:p w14:paraId="10BD0E81" w14:textId="77777777" w:rsidR="004964DD" w:rsidRPr="004964DD" w:rsidRDefault="004964DD" w:rsidP="004964DD">
      <w:pPr>
        <w:spacing w:line="276" w:lineRule="auto"/>
        <w:rPr>
          <w:rFonts w:ascii="Calibri" w:hAnsi="Calibri"/>
        </w:rPr>
      </w:pPr>
    </w:p>
    <w:p w14:paraId="3FE227C8" w14:textId="77777777" w:rsidR="004964DD" w:rsidRPr="004964DD" w:rsidRDefault="004964DD" w:rsidP="004964DD">
      <w:pPr>
        <w:spacing w:line="276" w:lineRule="auto"/>
        <w:rPr>
          <w:rFonts w:ascii="Calibri" w:hAnsi="Calibri"/>
        </w:rPr>
      </w:pPr>
      <w:r w:rsidRPr="004964DD">
        <w:rPr>
          <w:rFonts w:ascii="Calibri" w:hAnsi="Calibri"/>
        </w:rPr>
        <w:t xml:space="preserve">A lot of people live by preferences more than convictions. Do you know the difference? A preference is like cookies-and-cream or mint-chocolate-chip. Preferences change as time and circumstances change. Preferences are not really that deeply held, but a conviction is something that is in the core of our being. It's something that is down deep in our soul. It causes us to take certain actions when we are convicted about things. </w:t>
      </w:r>
    </w:p>
    <w:p w14:paraId="621CF0FB" w14:textId="77777777" w:rsidR="004964DD" w:rsidRPr="004964DD" w:rsidRDefault="004964DD" w:rsidP="004964DD">
      <w:pPr>
        <w:spacing w:line="276" w:lineRule="auto"/>
        <w:rPr>
          <w:rFonts w:ascii="Calibri" w:hAnsi="Calibri"/>
        </w:rPr>
      </w:pPr>
    </w:p>
    <w:p w14:paraId="0B55B869" w14:textId="77777777" w:rsidR="004964DD" w:rsidRPr="004964DD" w:rsidRDefault="004964DD" w:rsidP="004964DD">
      <w:pPr>
        <w:spacing w:line="276" w:lineRule="auto"/>
        <w:rPr>
          <w:rFonts w:ascii="Calibri" w:hAnsi="Calibri"/>
        </w:rPr>
      </w:pPr>
      <w:r w:rsidRPr="004964DD">
        <w:rPr>
          <w:rFonts w:ascii="Calibri" w:hAnsi="Calibri"/>
        </w:rPr>
        <w:t xml:space="preserve">The Bible instructs us that we should be convicted about many things. </w:t>
      </w:r>
    </w:p>
    <w:p w14:paraId="729044D8" w14:textId="77777777" w:rsidR="004964DD" w:rsidRPr="004964DD" w:rsidRDefault="004964DD" w:rsidP="004964DD">
      <w:pPr>
        <w:spacing w:line="276" w:lineRule="auto"/>
        <w:rPr>
          <w:rFonts w:ascii="Calibri" w:hAnsi="Calibri"/>
        </w:rPr>
      </w:pPr>
    </w:p>
    <w:p w14:paraId="23AE1538" w14:textId="77777777" w:rsidR="004964DD" w:rsidRPr="004964DD" w:rsidRDefault="004964DD" w:rsidP="004964DD">
      <w:pPr>
        <w:spacing w:line="276" w:lineRule="auto"/>
        <w:rPr>
          <w:rFonts w:ascii="Calibri" w:hAnsi="Calibri"/>
        </w:rPr>
      </w:pPr>
      <w:r w:rsidRPr="004964DD">
        <w:rPr>
          <w:rFonts w:ascii="Calibri" w:hAnsi="Calibri"/>
        </w:rPr>
        <w:t>“So at the sound of the musical instruments, all the people, whatever their race or nation or language, bowed to the ground and worshiped the statue that King Nebuchadnezzar had set up” (Daniel 3:7).</w:t>
      </w:r>
    </w:p>
    <w:p w14:paraId="6870DDD5" w14:textId="77777777" w:rsidR="004964DD" w:rsidRPr="004964DD" w:rsidRDefault="004964DD" w:rsidP="004964DD">
      <w:pPr>
        <w:spacing w:line="276" w:lineRule="auto"/>
        <w:rPr>
          <w:rFonts w:ascii="Calibri" w:hAnsi="Calibri"/>
        </w:rPr>
      </w:pPr>
    </w:p>
    <w:p w14:paraId="4CFB2213" w14:textId="42868160" w:rsidR="004964DD" w:rsidRPr="004964DD" w:rsidRDefault="004964DD" w:rsidP="004964DD">
      <w:pPr>
        <w:spacing w:line="276" w:lineRule="auto"/>
        <w:rPr>
          <w:rFonts w:ascii="Calibri" w:hAnsi="Calibri"/>
        </w:rPr>
      </w:pPr>
      <w:r w:rsidRPr="004964DD">
        <w:rPr>
          <w:rFonts w:ascii="Calibri" w:hAnsi="Calibri"/>
        </w:rPr>
        <w:t xml:space="preserve">In other words, everyone was doing it, except Shadrach, Meshach, and Abednego. They were the weirdos. </w:t>
      </w:r>
      <w:r w:rsidR="00710CC9">
        <w:rPr>
          <w:rFonts w:ascii="Calibri" w:hAnsi="Calibri"/>
        </w:rPr>
        <w:t>“</w:t>
      </w:r>
      <w:r w:rsidRPr="004964DD">
        <w:rPr>
          <w:rFonts w:ascii="Calibri" w:hAnsi="Calibri"/>
        </w:rPr>
        <w:t>We will not bow.</w:t>
      </w:r>
      <w:r w:rsidR="00710CC9">
        <w:rPr>
          <w:rFonts w:ascii="Calibri" w:hAnsi="Calibri"/>
        </w:rPr>
        <w:t>”</w:t>
      </w:r>
    </w:p>
    <w:p w14:paraId="595709BE" w14:textId="77777777" w:rsidR="004964DD" w:rsidRPr="004964DD" w:rsidRDefault="004964DD" w:rsidP="004964DD">
      <w:pPr>
        <w:spacing w:line="276" w:lineRule="auto"/>
        <w:rPr>
          <w:rFonts w:ascii="Calibri" w:hAnsi="Calibri"/>
        </w:rPr>
      </w:pPr>
    </w:p>
    <w:p w14:paraId="7B1DABDD" w14:textId="3D1E1D03" w:rsidR="004964DD" w:rsidRPr="004964DD" w:rsidRDefault="004964DD" w:rsidP="004964DD">
      <w:pPr>
        <w:spacing w:line="276" w:lineRule="auto"/>
        <w:rPr>
          <w:rFonts w:ascii="Calibri" w:hAnsi="Calibri"/>
        </w:rPr>
      </w:pPr>
      <w:r w:rsidRPr="004964DD">
        <w:rPr>
          <w:rFonts w:ascii="Calibri" w:hAnsi="Calibri"/>
        </w:rPr>
        <w:lastRenderedPageBreak/>
        <w:t>The question is</w:t>
      </w:r>
      <w:r w:rsidR="00710CC9">
        <w:rPr>
          <w:rFonts w:ascii="Calibri" w:hAnsi="Calibri"/>
        </w:rPr>
        <w:t>,</w:t>
      </w:r>
      <w:r w:rsidRPr="004964DD">
        <w:rPr>
          <w:rFonts w:ascii="Calibri" w:hAnsi="Calibri"/>
        </w:rPr>
        <w:t xml:space="preserve"> why should I have convictions? A lot of people want to know what difference it makes. When you have strong convictions, you put yourself in the place for God to use your life. God can use you. If we live our lives merely by preferences, God's ability to use us is greatly diminished. But when our convictions are hot and strong, then we put ourselves in that place where God can use our lives. </w:t>
      </w:r>
    </w:p>
    <w:p w14:paraId="3C57486D" w14:textId="77777777" w:rsidR="004964DD" w:rsidRPr="004964DD" w:rsidRDefault="004964DD" w:rsidP="004964DD">
      <w:pPr>
        <w:spacing w:line="276" w:lineRule="auto"/>
        <w:rPr>
          <w:rFonts w:ascii="Calibri" w:hAnsi="Calibri"/>
        </w:rPr>
      </w:pPr>
    </w:p>
    <w:p w14:paraId="7B826346" w14:textId="77777777" w:rsidR="004964DD" w:rsidRPr="004964DD" w:rsidRDefault="004964DD" w:rsidP="004964DD">
      <w:pPr>
        <w:spacing w:line="276" w:lineRule="auto"/>
        <w:rPr>
          <w:rFonts w:ascii="Calibri" w:hAnsi="Calibri"/>
        </w:rPr>
      </w:pPr>
      <w:r w:rsidRPr="004964DD">
        <w:rPr>
          <w:rFonts w:ascii="Calibri" w:hAnsi="Calibri"/>
        </w:rPr>
        <w:t xml:space="preserve">There are so many ways to look at this. Our convictions are like firewalls. They protect us. </w:t>
      </w:r>
    </w:p>
    <w:p w14:paraId="542760ED" w14:textId="77777777" w:rsidR="004964DD" w:rsidRPr="004964DD" w:rsidRDefault="004964DD" w:rsidP="004964DD">
      <w:pPr>
        <w:spacing w:line="276" w:lineRule="auto"/>
        <w:rPr>
          <w:rFonts w:ascii="Calibri" w:hAnsi="Calibri"/>
        </w:rPr>
      </w:pPr>
    </w:p>
    <w:p w14:paraId="05BE3E8A" w14:textId="7E695AB8" w:rsidR="004964DD" w:rsidRPr="004964DD" w:rsidRDefault="004964DD" w:rsidP="004964DD">
      <w:pPr>
        <w:spacing w:line="276" w:lineRule="auto"/>
        <w:rPr>
          <w:rFonts w:ascii="Calibri" w:hAnsi="Calibri"/>
        </w:rPr>
      </w:pPr>
      <w:r w:rsidRPr="004964DD">
        <w:rPr>
          <w:rFonts w:ascii="Calibri" w:hAnsi="Calibri"/>
        </w:rPr>
        <w:t>One of the convictions Gena and I had before we got married is that we wouldn't sleep together until our wedding night. Needless to say, I was pretty excited about my honeymoon. I remember we got to Mexico, where we were spending a few days, and I looked at my wallet and I had no credit card. I only brought one credit card, but the credit card was not there. I was like, “Gena, where did the credit card go?” She was like, “I didn't bring any either.” I said, “The last time I had it was when I gave it to the limo driver that took us to the hotel.” She goes, “You left it with the limo driver?” I was like, “Yeah, I think I did.” I was really excited to get up to the hotel room. I think I handed the guy my card and it was almost like</w:t>
      </w:r>
      <w:r w:rsidR="001E7834">
        <w:rPr>
          <w:rFonts w:ascii="Calibri" w:hAnsi="Calibri"/>
        </w:rPr>
        <w:t>,</w:t>
      </w:r>
      <w:r w:rsidRPr="004964DD">
        <w:rPr>
          <w:rFonts w:ascii="Calibri" w:hAnsi="Calibri"/>
        </w:rPr>
        <w:t xml:space="preserve"> “</w:t>
      </w:r>
      <w:r w:rsidR="001E7834">
        <w:rPr>
          <w:rFonts w:ascii="Calibri" w:hAnsi="Calibri"/>
        </w:rPr>
        <w:t>Ju</w:t>
      </w:r>
      <w:r w:rsidRPr="004964DD">
        <w:rPr>
          <w:rFonts w:ascii="Calibri" w:hAnsi="Calibri"/>
        </w:rPr>
        <w:t xml:space="preserve">st charge whatever you want on there. I'm out of here.” I ran off. </w:t>
      </w:r>
    </w:p>
    <w:p w14:paraId="6E71F0D2" w14:textId="77777777" w:rsidR="004964DD" w:rsidRPr="004964DD" w:rsidRDefault="004964DD" w:rsidP="004964DD">
      <w:pPr>
        <w:spacing w:line="276" w:lineRule="auto"/>
        <w:rPr>
          <w:rFonts w:ascii="Calibri" w:hAnsi="Calibri"/>
        </w:rPr>
      </w:pPr>
    </w:p>
    <w:p w14:paraId="2430AD70" w14:textId="77777777" w:rsidR="004964DD" w:rsidRPr="004964DD" w:rsidRDefault="004964DD" w:rsidP="004964DD">
      <w:pPr>
        <w:spacing w:line="276" w:lineRule="auto"/>
        <w:rPr>
          <w:rFonts w:ascii="Calibri" w:hAnsi="Calibri"/>
        </w:rPr>
      </w:pPr>
      <w:r w:rsidRPr="004964DD">
        <w:rPr>
          <w:rFonts w:ascii="Calibri" w:hAnsi="Calibri"/>
        </w:rPr>
        <w:t xml:space="preserve">Luckily, I did get my card back when I got back into the states. That was good. I had just a little bit of cash and we scrapped it together. We were able to make the honeymoon worthwhile on a little bit of money. God is so good. I tell you what, I love all-inclusive vacations. We would have been in trouble if I wouldn't have had that. </w:t>
      </w:r>
    </w:p>
    <w:p w14:paraId="7A7A72FB" w14:textId="77777777" w:rsidR="004964DD" w:rsidRPr="004964DD" w:rsidRDefault="004964DD" w:rsidP="004964DD">
      <w:pPr>
        <w:spacing w:line="276" w:lineRule="auto"/>
        <w:rPr>
          <w:rFonts w:ascii="Calibri" w:hAnsi="Calibri"/>
        </w:rPr>
      </w:pPr>
    </w:p>
    <w:p w14:paraId="469A0A75" w14:textId="77777777" w:rsidR="004964DD" w:rsidRPr="004964DD" w:rsidRDefault="004964DD" w:rsidP="004964DD">
      <w:pPr>
        <w:spacing w:line="276" w:lineRule="auto"/>
        <w:rPr>
          <w:rFonts w:ascii="Calibri" w:hAnsi="Calibri"/>
        </w:rPr>
      </w:pPr>
      <w:r w:rsidRPr="004964DD">
        <w:rPr>
          <w:rFonts w:ascii="Calibri" w:hAnsi="Calibri"/>
        </w:rPr>
        <w:t xml:space="preserve">God wants us to have moral convictions. God wants us to have spiritual convictions. I hope that prayer is a part of your life, spiritual conviction. I hope it's not just a preference, but that prayer is really a part of your daily experience. </w:t>
      </w:r>
    </w:p>
    <w:p w14:paraId="1E900D56" w14:textId="77777777" w:rsidR="004964DD" w:rsidRPr="004964DD" w:rsidRDefault="004964DD" w:rsidP="004964DD">
      <w:pPr>
        <w:spacing w:line="276" w:lineRule="auto"/>
        <w:rPr>
          <w:rFonts w:ascii="Calibri" w:hAnsi="Calibri"/>
        </w:rPr>
      </w:pPr>
    </w:p>
    <w:p w14:paraId="175C6620" w14:textId="77777777" w:rsidR="004964DD" w:rsidRPr="004964DD" w:rsidRDefault="004964DD" w:rsidP="004964DD">
      <w:pPr>
        <w:spacing w:line="276" w:lineRule="auto"/>
        <w:rPr>
          <w:rFonts w:ascii="Calibri" w:hAnsi="Calibri"/>
        </w:rPr>
      </w:pPr>
      <w:r w:rsidRPr="004964DD">
        <w:rPr>
          <w:rFonts w:ascii="Calibri" w:hAnsi="Calibri"/>
        </w:rPr>
        <w:t>Being involved in public worship at the church. Church should be a conviction. For a lot of people it is a preference. “I'll go whenever I have time. I can work it around.” People who are convicted about church are here every single week. They're like, “I don't want to miss what God is going to say to me or what God is going to do in my life.”</w:t>
      </w:r>
    </w:p>
    <w:p w14:paraId="4EC690D9" w14:textId="77777777" w:rsidR="004964DD" w:rsidRPr="004964DD" w:rsidRDefault="004964DD" w:rsidP="004964DD">
      <w:pPr>
        <w:spacing w:line="276" w:lineRule="auto"/>
        <w:rPr>
          <w:rFonts w:ascii="Calibri" w:hAnsi="Calibri"/>
        </w:rPr>
      </w:pPr>
    </w:p>
    <w:p w14:paraId="32AFA9A7" w14:textId="77777777" w:rsidR="004964DD" w:rsidRPr="004964DD" w:rsidRDefault="004964DD" w:rsidP="004964DD">
      <w:pPr>
        <w:spacing w:line="276" w:lineRule="auto"/>
        <w:rPr>
          <w:rFonts w:ascii="Calibri" w:hAnsi="Calibri"/>
        </w:rPr>
      </w:pPr>
      <w:r w:rsidRPr="004964DD">
        <w:rPr>
          <w:rFonts w:ascii="Calibri" w:hAnsi="Calibri"/>
        </w:rPr>
        <w:t xml:space="preserve">How do we keep our faith when the furnace is raging? We keep those convictions hot. </w:t>
      </w:r>
    </w:p>
    <w:p w14:paraId="180C36D3" w14:textId="77777777" w:rsidR="004964DD" w:rsidRPr="004964DD" w:rsidRDefault="004964DD" w:rsidP="004964DD">
      <w:pPr>
        <w:spacing w:line="276" w:lineRule="auto"/>
        <w:rPr>
          <w:rFonts w:ascii="Calibri" w:hAnsi="Calibri"/>
        </w:rPr>
      </w:pPr>
    </w:p>
    <w:p w14:paraId="279FF740" w14:textId="4354261A" w:rsidR="004964DD" w:rsidRPr="004964DD" w:rsidRDefault="004964DD" w:rsidP="004964DD">
      <w:pPr>
        <w:spacing w:line="276" w:lineRule="auto"/>
        <w:rPr>
          <w:rFonts w:ascii="Calibri" w:hAnsi="Calibri"/>
        </w:rPr>
      </w:pPr>
      <w:r w:rsidRPr="004964DD">
        <w:rPr>
          <w:rFonts w:ascii="Calibri" w:hAnsi="Calibri"/>
        </w:rPr>
        <w:t xml:space="preserve">Maybe you need to look in your own heart and say, “What convictions have I let lapse? What convictions </w:t>
      </w:r>
      <w:r w:rsidR="001E7834">
        <w:rPr>
          <w:rFonts w:ascii="Calibri" w:hAnsi="Calibri"/>
        </w:rPr>
        <w:t xml:space="preserve">do </w:t>
      </w:r>
      <w:r w:rsidRPr="004964DD">
        <w:rPr>
          <w:rFonts w:ascii="Calibri" w:hAnsi="Calibri"/>
        </w:rPr>
        <w:t>I need to rethink? What convictions do I need to upgrade a bit?</w:t>
      </w:r>
      <w:r w:rsidR="001E7834">
        <w:rPr>
          <w:rFonts w:ascii="Calibri" w:hAnsi="Calibri"/>
        </w:rPr>
        <w:t>”</w:t>
      </w:r>
      <w:r w:rsidRPr="004964DD">
        <w:rPr>
          <w:rFonts w:ascii="Calibri" w:hAnsi="Calibri"/>
        </w:rPr>
        <w:t xml:space="preserve"> Because as time goes on</w:t>
      </w:r>
      <w:r w:rsidR="001E7834">
        <w:rPr>
          <w:rFonts w:ascii="Calibri" w:hAnsi="Calibri"/>
        </w:rPr>
        <w:t xml:space="preserve"> </w:t>
      </w:r>
      <w:r w:rsidRPr="004964DD">
        <w:rPr>
          <w:rFonts w:ascii="Calibri" w:hAnsi="Calibri"/>
        </w:rPr>
        <w:t xml:space="preserve">and the cooler temperatures around us begin to take their influence over us, many </w:t>
      </w:r>
      <w:r w:rsidRPr="004964DD">
        <w:rPr>
          <w:rFonts w:ascii="Calibri" w:hAnsi="Calibri"/>
        </w:rPr>
        <w:lastRenderedPageBreak/>
        <w:t>times we begin to lower those standards</w:t>
      </w:r>
      <w:r w:rsidR="001E7834">
        <w:rPr>
          <w:rFonts w:ascii="Calibri" w:hAnsi="Calibri"/>
        </w:rPr>
        <w:t xml:space="preserve"> </w:t>
      </w:r>
      <w:r w:rsidRPr="004964DD">
        <w:rPr>
          <w:rFonts w:ascii="Calibri" w:hAnsi="Calibri"/>
        </w:rPr>
        <w:t>rather than raising them. But not Shadrach, Meshach and Abednego. They said, “We will not bow. We won't do it.”</w:t>
      </w:r>
    </w:p>
    <w:p w14:paraId="3EDD0760" w14:textId="77777777" w:rsidR="004964DD" w:rsidRPr="004964DD" w:rsidRDefault="004964DD" w:rsidP="004964DD">
      <w:pPr>
        <w:spacing w:line="276" w:lineRule="auto"/>
        <w:rPr>
          <w:rFonts w:ascii="Calibri" w:hAnsi="Calibri"/>
        </w:rPr>
      </w:pPr>
    </w:p>
    <w:p w14:paraId="4070BF66" w14:textId="77777777" w:rsidR="004964DD" w:rsidRPr="004964DD" w:rsidRDefault="004964DD" w:rsidP="004964DD">
      <w:pPr>
        <w:spacing w:line="276" w:lineRule="auto"/>
        <w:rPr>
          <w:rFonts w:ascii="Calibri" w:hAnsi="Calibri"/>
        </w:rPr>
      </w:pPr>
      <w:r w:rsidRPr="004964DD">
        <w:rPr>
          <w:rFonts w:ascii="Calibri" w:hAnsi="Calibri"/>
        </w:rPr>
        <w:t xml:space="preserve">Being convicted is not dogma. It's not legalism. It actually is wisdom. Convictions actually give purpose and direction to our lives, in addition to putting us in a position where God can deeply use us. </w:t>
      </w:r>
    </w:p>
    <w:p w14:paraId="406B7782" w14:textId="77777777" w:rsidR="004964DD" w:rsidRPr="004964DD" w:rsidRDefault="004964DD" w:rsidP="004964DD">
      <w:pPr>
        <w:spacing w:line="276" w:lineRule="auto"/>
        <w:rPr>
          <w:rFonts w:ascii="Calibri" w:hAnsi="Calibri"/>
        </w:rPr>
      </w:pPr>
    </w:p>
    <w:p w14:paraId="75D48CB1" w14:textId="77777777" w:rsidR="004964DD" w:rsidRPr="004964DD" w:rsidRDefault="004964DD" w:rsidP="004964DD">
      <w:pPr>
        <w:spacing w:line="276" w:lineRule="auto"/>
        <w:rPr>
          <w:rFonts w:ascii="Calibri" w:hAnsi="Calibri"/>
        </w:rPr>
      </w:pPr>
      <w:r w:rsidRPr="004964DD">
        <w:rPr>
          <w:rFonts w:ascii="Calibri" w:hAnsi="Calibri"/>
        </w:rPr>
        <w:t xml:space="preserve">We ought to expect the flames. Church, the flames are coming (if you hadn't figured that out). I have to be honest with you, the flames are on their way. If they're not burning today, they're coming. Let's be people that raise the banner of faith and keep believing, even when the flames are hot. </w:t>
      </w:r>
    </w:p>
    <w:p w14:paraId="762653AA" w14:textId="77777777" w:rsidR="004964DD" w:rsidRPr="004964DD" w:rsidRDefault="004964DD" w:rsidP="004964DD">
      <w:pPr>
        <w:spacing w:line="276" w:lineRule="auto"/>
        <w:rPr>
          <w:rFonts w:ascii="Calibri" w:hAnsi="Calibri"/>
        </w:rPr>
      </w:pPr>
    </w:p>
    <w:p w14:paraId="37649A38" w14:textId="0E468A11" w:rsidR="004964DD" w:rsidRPr="004964DD" w:rsidRDefault="004964DD" w:rsidP="004964DD">
      <w:pPr>
        <w:spacing w:line="276" w:lineRule="auto"/>
        <w:rPr>
          <w:rFonts w:ascii="Calibri" w:hAnsi="Calibri"/>
        </w:rPr>
      </w:pPr>
      <w:r w:rsidRPr="004964DD">
        <w:rPr>
          <w:rFonts w:ascii="Calibri" w:hAnsi="Calibri"/>
        </w:rPr>
        <w:t>There are so many excuses that these three Hebrew boys could have given. They could have said, “We’ll fall down</w:t>
      </w:r>
      <w:r w:rsidR="001E7834">
        <w:rPr>
          <w:rFonts w:ascii="Calibri" w:hAnsi="Calibri"/>
        </w:rPr>
        <w:t>,</w:t>
      </w:r>
      <w:r w:rsidRPr="004964DD">
        <w:rPr>
          <w:rFonts w:ascii="Calibri" w:hAnsi="Calibri"/>
        </w:rPr>
        <w:t xml:space="preserve"> but not actually worship. We won't become idol worshipers if we just do it this one time.”</w:t>
      </w:r>
    </w:p>
    <w:p w14:paraId="297D1AC1" w14:textId="77777777" w:rsidR="004964DD" w:rsidRPr="004964DD" w:rsidRDefault="004964DD" w:rsidP="004964DD">
      <w:pPr>
        <w:spacing w:line="276" w:lineRule="auto"/>
        <w:rPr>
          <w:rFonts w:ascii="Calibri" w:hAnsi="Calibri"/>
        </w:rPr>
      </w:pPr>
    </w:p>
    <w:p w14:paraId="3F7831BC" w14:textId="67EF5E2E" w:rsidR="004964DD" w:rsidRPr="004964DD" w:rsidRDefault="004964DD" w:rsidP="004964DD">
      <w:pPr>
        <w:spacing w:line="276" w:lineRule="auto"/>
        <w:rPr>
          <w:rFonts w:ascii="Calibri" w:hAnsi="Calibri"/>
        </w:rPr>
      </w:pPr>
      <w:r w:rsidRPr="004964DD">
        <w:rPr>
          <w:rFonts w:ascii="Calibri" w:hAnsi="Calibri"/>
        </w:rPr>
        <w:t>It’s a lot harder to stop doing something that we do one time than it is to never start doing it in the first place. I was thinking about that this week. It's true. Ask Adam and Eve about one time. One time they ate of the forbidden fruit and what happened? What about Esau? One time he traded his birthright for a little bowl of stew. Samson one time</w:t>
      </w:r>
      <w:r w:rsidR="001E7834">
        <w:rPr>
          <w:rFonts w:ascii="Calibri" w:hAnsi="Calibri"/>
        </w:rPr>
        <w:t xml:space="preserve"> –</w:t>
      </w:r>
      <w:r w:rsidRPr="004964DD">
        <w:rPr>
          <w:rFonts w:ascii="Calibri" w:hAnsi="Calibri"/>
        </w:rPr>
        <w:t xml:space="preserve"> “I want to sleep with some prostitutes.” One time can make a huge difference. Don't buy into the lie that one time doesn't matter. We have a roomful of people who would say, “I wish I wouldn't have done it one time.” </w:t>
      </w:r>
    </w:p>
    <w:p w14:paraId="0118C80D" w14:textId="77777777" w:rsidR="004964DD" w:rsidRPr="004964DD" w:rsidRDefault="004964DD" w:rsidP="004964DD">
      <w:pPr>
        <w:spacing w:line="276" w:lineRule="auto"/>
        <w:rPr>
          <w:rFonts w:ascii="Calibri" w:hAnsi="Calibri"/>
        </w:rPr>
      </w:pPr>
    </w:p>
    <w:p w14:paraId="2EBF4A87" w14:textId="77777777" w:rsidR="004964DD" w:rsidRPr="004964DD" w:rsidRDefault="004964DD" w:rsidP="004964DD">
      <w:pPr>
        <w:spacing w:line="276" w:lineRule="auto"/>
        <w:rPr>
          <w:rFonts w:ascii="Calibri" w:hAnsi="Calibri"/>
        </w:rPr>
      </w:pPr>
      <w:r w:rsidRPr="004964DD">
        <w:rPr>
          <w:rFonts w:ascii="Calibri" w:hAnsi="Calibri"/>
        </w:rPr>
        <w:t xml:space="preserve">They could have said, “We must obey the king,” or “we're not really hurting anybody,” or “if we get ourselves killed then some pagan will take our place in the government,” or “I can bow down and not really mean it, then I can go home and really pray to the true living God because, after all, nobody would really know.” We can water it down. We can explain it away. We can come up with a plethora of excuses. But in the end, the life that God uses and blesses is the one that is filled with courageous conviction. Let's raise the temperature on those convictions. </w:t>
      </w:r>
    </w:p>
    <w:p w14:paraId="7B9AF289" w14:textId="77777777" w:rsidR="004964DD" w:rsidRPr="004964DD" w:rsidRDefault="004964DD" w:rsidP="004964DD">
      <w:pPr>
        <w:spacing w:line="276" w:lineRule="auto"/>
        <w:rPr>
          <w:rFonts w:ascii="Calibri" w:hAnsi="Calibri"/>
        </w:rPr>
      </w:pPr>
    </w:p>
    <w:p w14:paraId="025760C8" w14:textId="77777777" w:rsidR="004964DD" w:rsidRPr="004964DD" w:rsidRDefault="004964DD" w:rsidP="004964DD">
      <w:pPr>
        <w:spacing w:line="276" w:lineRule="auto"/>
        <w:rPr>
          <w:rFonts w:ascii="Calibri" w:hAnsi="Calibri"/>
        </w:rPr>
      </w:pPr>
      <w:r w:rsidRPr="004964DD">
        <w:rPr>
          <w:rFonts w:ascii="Calibri" w:hAnsi="Calibri"/>
        </w:rPr>
        <w:t>“If we are thrown into the blazing furnace, the God whom we serve is able to save us. He will rescue us from your power, Your Majesty.  But even if he doesn’t, Your Majesty can be sure that we will never serve your gods or worship the gold statue you have set up” (Daniel 3:17-18).</w:t>
      </w:r>
    </w:p>
    <w:p w14:paraId="6D287CD8" w14:textId="77777777" w:rsidR="004964DD" w:rsidRPr="004964DD" w:rsidRDefault="004964DD" w:rsidP="004964DD">
      <w:pPr>
        <w:spacing w:line="276" w:lineRule="auto"/>
        <w:rPr>
          <w:rFonts w:ascii="Calibri" w:hAnsi="Calibri"/>
        </w:rPr>
      </w:pPr>
    </w:p>
    <w:p w14:paraId="454A6069" w14:textId="77777777" w:rsidR="004964DD" w:rsidRPr="004964DD" w:rsidRDefault="004964DD" w:rsidP="004964DD">
      <w:pPr>
        <w:spacing w:line="276" w:lineRule="auto"/>
        <w:rPr>
          <w:rFonts w:ascii="Calibri" w:hAnsi="Calibri"/>
        </w:rPr>
      </w:pPr>
      <w:r w:rsidRPr="004964DD">
        <w:rPr>
          <w:rFonts w:ascii="Calibri" w:hAnsi="Calibri"/>
        </w:rPr>
        <w:t xml:space="preserve">That's conviction right there. We will not bow. We don't care what you're going to do to us. By the way, our God is able to save us. But even if He doesn't save us, we will still serve Him. We're still going to do what's right. We don't care what the consequences are. </w:t>
      </w:r>
    </w:p>
    <w:p w14:paraId="516162F3" w14:textId="77777777" w:rsidR="004964DD" w:rsidRPr="004964DD" w:rsidRDefault="004964DD" w:rsidP="004964DD">
      <w:pPr>
        <w:spacing w:line="276" w:lineRule="auto"/>
        <w:rPr>
          <w:rFonts w:ascii="Calibri" w:hAnsi="Calibri"/>
        </w:rPr>
      </w:pPr>
    </w:p>
    <w:p w14:paraId="480BC2D9" w14:textId="77777777" w:rsidR="001E7834" w:rsidRDefault="004964DD" w:rsidP="004964DD">
      <w:pPr>
        <w:spacing w:line="276" w:lineRule="auto"/>
        <w:rPr>
          <w:rFonts w:ascii="Calibri" w:hAnsi="Calibri"/>
        </w:rPr>
      </w:pPr>
      <w:r w:rsidRPr="004964DD">
        <w:rPr>
          <w:rFonts w:ascii="Calibri" w:hAnsi="Calibri"/>
        </w:rPr>
        <w:t xml:space="preserve">A lot of people </w:t>
      </w:r>
      <w:r w:rsidR="001E7834">
        <w:rPr>
          <w:rFonts w:ascii="Calibri" w:hAnsi="Calibri"/>
        </w:rPr>
        <w:t>think</w:t>
      </w:r>
      <w:r w:rsidRPr="004964DD">
        <w:rPr>
          <w:rFonts w:ascii="Calibri" w:hAnsi="Calibri"/>
        </w:rPr>
        <w:t xml:space="preserve"> that faith is believing in what we want God to do on our behalf. But faith is believing God period. It’s a big difference. Faith is believing God no matter what the temperature is outside. No matter how big the flames are, I'm believing God. </w:t>
      </w:r>
    </w:p>
    <w:p w14:paraId="33A394D0" w14:textId="77777777" w:rsidR="001E7834" w:rsidRDefault="001E7834" w:rsidP="004964DD">
      <w:pPr>
        <w:spacing w:line="276" w:lineRule="auto"/>
        <w:rPr>
          <w:rFonts w:ascii="Calibri" w:hAnsi="Calibri"/>
        </w:rPr>
      </w:pPr>
    </w:p>
    <w:p w14:paraId="5A3DD605" w14:textId="2590C3DC" w:rsidR="004964DD" w:rsidRPr="004964DD" w:rsidRDefault="004964DD" w:rsidP="004964DD">
      <w:pPr>
        <w:spacing w:line="276" w:lineRule="auto"/>
        <w:rPr>
          <w:rFonts w:ascii="Calibri" w:hAnsi="Calibri"/>
        </w:rPr>
      </w:pPr>
      <w:r w:rsidRPr="004964DD">
        <w:rPr>
          <w:rFonts w:ascii="Calibri" w:hAnsi="Calibri"/>
        </w:rPr>
        <w:t xml:space="preserve">They move forward in courageous conviction. Nebuchadnezzar was angry. </w:t>
      </w:r>
    </w:p>
    <w:p w14:paraId="114855B6" w14:textId="77777777" w:rsidR="004964DD" w:rsidRPr="004964DD" w:rsidRDefault="004964DD" w:rsidP="004964DD">
      <w:pPr>
        <w:spacing w:line="276" w:lineRule="auto"/>
        <w:rPr>
          <w:rFonts w:ascii="Calibri" w:hAnsi="Calibri"/>
        </w:rPr>
      </w:pPr>
    </w:p>
    <w:p w14:paraId="1F0CDD11" w14:textId="77777777" w:rsidR="004964DD" w:rsidRPr="004964DD" w:rsidRDefault="004964DD" w:rsidP="004964DD">
      <w:pPr>
        <w:spacing w:line="276" w:lineRule="auto"/>
        <w:rPr>
          <w:rFonts w:ascii="Calibri" w:hAnsi="Calibri"/>
        </w:rPr>
      </w:pPr>
      <w:r w:rsidRPr="004964DD">
        <w:rPr>
          <w:rFonts w:ascii="Calibri" w:hAnsi="Calibri"/>
        </w:rPr>
        <w:t>“He ordered to heat the furnace seven times hotter than usual, and he commanded some of the strongest soldiers in his army to tie up Shadrach, Meshach, and Abednego and throw them into the furnace of blazing fire. So these men, in their trousers, robes, head coverings, and other clothes, were tied up and thrown into the burning furnace. Since the king’s command was so urgent that the furnace got so hot that the flames killed the soldiers who took up Shadrach, Meshach, and Abednego. And these three men, firmly tied, fell into the blazing furnace” (Daniel 3:19-23).</w:t>
      </w:r>
    </w:p>
    <w:p w14:paraId="4B89A69F" w14:textId="77777777" w:rsidR="004964DD" w:rsidRPr="004964DD" w:rsidRDefault="004964DD" w:rsidP="004964DD">
      <w:pPr>
        <w:spacing w:line="276" w:lineRule="auto"/>
        <w:rPr>
          <w:rFonts w:ascii="Calibri" w:hAnsi="Calibri"/>
        </w:rPr>
      </w:pPr>
    </w:p>
    <w:p w14:paraId="7ACA0C9B" w14:textId="77777777" w:rsidR="004964DD" w:rsidRPr="004964DD" w:rsidRDefault="004964DD" w:rsidP="004964DD">
      <w:pPr>
        <w:spacing w:line="276" w:lineRule="auto"/>
        <w:rPr>
          <w:rFonts w:ascii="Calibri" w:hAnsi="Calibri"/>
        </w:rPr>
      </w:pPr>
      <w:r w:rsidRPr="004964DD">
        <w:rPr>
          <w:rFonts w:ascii="Calibri" w:hAnsi="Calibri"/>
        </w:rPr>
        <w:t xml:space="preserve">They were bound up. They were tied up by the strongest soldiers. The heat intensified seven times. This is the seething anger of Nebuchadnezzar. He's like, “You guys don't mess with me. Put some more wood on the fire.” They're just heating it up. It’s killing the guards. This is an amazing furnace that's going on here. Now Shadrach, Meshach and Abednego have fallen into this place. What's going to happen? </w:t>
      </w:r>
    </w:p>
    <w:p w14:paraId="34529743" w14:textId="77777777" w:rsidR="004964DD" w:rsidRPr="004964DD" w:rsidRDefault="004964DD" w:rsidP="004964DD">
      <w:pPr>
        <w:spacing w:line="276" w:lineRule="auto"/>
        <w:rPr>
          <w:rFonts w:ascii="Calibri" w:hAnsi="Calibri"/>
        </w:rPr>
      </w:pPr>
    </w:p>
    <w:p w14:paraId="5F81B00B" w14:textId="77777777" w:rsidR="004964DD" w:rsidRPr="004964DD" w:rsidRDefault="004964DD" w:rsidP="004964DD">
      <w:pPr>
        <w:spacing w:line="276" w:lineRule="auto"/>
        <w:rPr>
          <w:rFonts w:ascii="Calibri" w:hAnsi="Calibri"/>
        </w:rPr>
      </w:pPr>
      <w:r w:rsidRPr="004964DD">
        <w:rPr>
          <w:rFonts w:ascii="Calibri" w:hAnsi="Calibri"/>
        </w:rPr>
        <w:t xml:space="preserve">When the heat is on, when you're in the fire, we have to keep those convictions hot. </w:t>
      </w:r>
    </w:p>
    <w:p w14:paraId="0D4B7383" w14:textId="77777777" w:rsidR="004964DD" w:rsidRPr="004964DD" w:rsidRDefault="004964DD" w:rsidP="004964DD">
      <w:pPr>
        <w:spacing w:line="276" w:lineRule="auto"/>
        <w:rPr>
          <w:rFonts w:ascii="Calibri" w:hAnsi="Calibri"/>
        </w:rPr>
      </w:pPr>
    </w:p>
    <w:p w14:paraId="229B1014" w14:textId="77777777" w:rsidR="004964DD" w:rsidRPr="001E7834" w:rsidRDefault="004964DD" w:rsidP="004964DD">
      <w:pPr>
        <w:spacing w:line="276" w:lineRule="auto"/>
        <w:rPr>
          <w:rFonts w:ascii="Calibri" w:hAnsi="Calibri"/>
          <w:b/>
          <w:bCs/>
        </w:rPr>
      </w:pPr>
      <w:r w:rsidRPr="001E7834">
        <w:rPr>
          <w:rFonts w:ascii="Calibri" w:hAnsi="Calibri"/>
          <w:b/>
          <w:bCs/>
        </w:rPr>
        <w:t>2. Remember God Is </w:t>
      </w:r>
      <w:proofErr w:type="gramStart"/>
      <w:r w:rsidRPr="001E7834">
        <w:rPr>
          <w:rFonts w:ascii="Calibri" w:hAnsi="Calibri"/>
          <w:b/>
          <w:bCs/>
        </w:rPr>
        <w:t>With</w:t>
      </w:r>
      <w:proofErr w:type="gramEnd"/>
      <w:r w:rsidRPr="001E7834">
        <w:rPr>
          <w:rFonts w:ascii="Calibri" w:hAnsi="Calibri"/>
          <w:b/>
          <w:bCs/>
        </w:rPr>
        <w:t xml:space="preserve"> You</w:t>
      </w:r>
    </w:p>
    <w:p w14:paraId="31C49E8A" w14:textId="77777777" w:rsidR="004964DD" w:rsidRPr="004964DD" w:rsidRDefault="004964DD" w:rsidP="004964DD">
      <w:pPr>
        <w:spacing w:line="276" w:lineRule="auto"/>
        <w:rPr>
          <w:rFonts w:ascii="Calibri" w:hAnsi="Calibri"/>
        </w:rPr>
      </w:pPr>
    </w:p>
    <w:p w14:paraId="5F02F4B7" w14:textId="77777777" w:rsidR="004964DD" w:rsidRPr="004964DD" w:rsidRDefault="004964DD" w:rsidP="004964DD">
      <w:pPr>
        <w:spacing w:line="276" w:lineRule="auto"/>
        <w:rPr>
          <w:rFonts w:ascii="Calibri" w:hAnsi="Calibri"/>
        </w:rPr>
      </w:pPr>
      <w:r w:rsidRPr="004964DD">
        <w:rPr>
          <w:rFonts w:ascii="Calibri" w:hAnsi="Calibri"/>
        </w:rPr>
        <w:t>God is with us in the flames.</w:t>
      </w:r>
    </w:p>
    <w:p w14:paraId="0F72EF7E" w14:textId="77777777" w:rsidR="004964DD" w:rsidRPr="004964DD" w:rsidRDefault="004964DD" w:rsidP="004964DD">
      <w:pPr>
        <w:spacing w:line="276" w:lineRule="auto"/>
        <w:rPr>
          <w:rFonts w:ascii="Calibri" w:hAnsi="Calibri"/>
        </w:rPr>
      </w:pPr>
    </w:p>
    <w:p w14:paraId="475A748A" w14:textId="77777777" w:rsidR="004964DD" w:rsidRPr="004964DD" w:rsidRDefault="004964DD" w:rsidP="004964DD">
      <w:pPr>
        <w:spacing w:line="276" w:lineRule="auto"/>
        <w:rPr>
          <w:rFonts w:ascii="Calibri" w:hAnsi="Calibri"/>
        </w:rPr>
      </w:pPr>
      <w:r w:rsidRPr="004964DD">
        <w:rPr>
          <w:rFonts w:ascii="Calibri" w:hAnsi="Calibri"/>
        </w:rPr>
        <w:t>“Nebuchadnezzar shouted. ‘I see four men, </w:t>
      </w:r>
      <w:r w:rsidRPr="004964DD">
        <w:rPr>
          <w:rFonts w:ascii="Calibri" w:hAnsi="Calibri"/>
          <w:i/>
          <w:iCs/>
        </w:rPr>
        <w:t>unbound</w:t>
      </w:r>
      <w:r w:rsidRPr="004964DD">
        <w:rPr>
          <w:rFonts w:ascii="Calibri" w:hAnsi="Calibri"/>
        </w:rPr>
        <w:t>, walking around in the fire. They aren’t even hurt by the flames! And the fourth looks like a divine being!’” (Daniel 3:25).</w:t>
      </w:r>
    </w:p>
    <w:p w14:paraId="74359BB6" w14:textId="77777777" w:rsidR="004964DD" w:rsidRPr="004964DD" w:rsidRDefault="004964DD" w:rsidP="004964DD">
      <w:pPr>
        <w:spacing w:line="276" w:lineRule="auto"/>
        <w:rPr>
          <w:rFonts w:ascii="Calibri" w:hAnsi="Calibri"/>
        </w:rPr>
      </w:pPr>
    </w:p>
    <w:p w14:paraId="47A37D31" w14:textId="10CC9F7D" w:rsidR="004964DD" w:rsidRPr="004964DD" w:rsidRDefault="004964DD" w:rsidP="004964DD">
      <w:pPr>
        <w:spacing w:line="276" w:lineRule="auto"/>
        <w:rPr>
          <w:rFonts w:ascii="Calibri" w:hAnsi="Calibri"/>
        </w:rPr>
      </w:pPr>
      <w:r w:rsidRPr="004964DD">
        <w:rPr>
          <w:rFonts w:ascii="Calibri" w:hAnsi="Calibri"/>
        </w:rPr>
        <w:t>What’s going on here? Shadrach, Meshach and Abednego are giving each other high fives and fist bumps. But there's also a fourth person in the furnace. Shadrach, Meshach, Abednego</w:t>
      </w:r>
      <w:r w:rsidR="00BD5D56">
        <w:rPr>
          <w:rFonts w:ascii="Calibri" w:hAnsi="Calibri"/>
        </w:rPr>
        <w:t>…w</w:t>
      </w:r>
      <w:r w:rsidRPr="004964DD">
        <w:rPr>
          <w:rFonts w:ascii="Calibri" w:hAnsi="Calibri"/>
        </w:rPr>
        <w:t xml:space="preserve">ho's the fourth? Where did the fourth come from? Theologians tell us that this fourth person, described by Nebuchadnezzar as a divine being, is actually a representation of or actually the preincarnate Christ. Throughout the Old Testament, we have little vignettes, pictures of the coming of Jesus. Jesus didn't come on the scene just when He was born in the manger to the Virgin Mary. Jesus has always been. Because God is three in Person – Father, </w:t>
      </w:r>
      <w:r w:rsidRPr="004964DD">
        <w:rPr>
          <w:rFonts w:ascii="Calibri" w:hAnsi="Calibri"/>
        </w:rPr>
        <w:lastRenderedPageBreak/>
        <w:t xml:space="preserve">Son, and Holy Spirit. In different places in the Old Testament, we find places where Jesus peeks His head in, if you will. This is exactly what we find here in this story. </w:t>
      </w:r>
    </w:p>
    <w:p w14:paraId="6606A62D" w14:textId="77777777" w:rsidR="004964DD" w:rsidRPr="004964DD" w:rsidRDefault="004964DD" w:rsidP="004964DD">
      <w:pPr>
        <w:spacing w:line="276" w:lineRule="auto"/>
        <w:rPr>
          <w:rFonts w:ascii="Calibri" w:hAnsi="Calibri"/>
        </w:rPr>
      </w:pPr>
    </w:p>
    <w:p w14:paraId="28220356" w14:textId="77777777" w:rsidR="004964DD" w:rsidRPr="004964DD" w:rsidRDefault="004964DD" w:rsidP="004964DD">
      <w:pPr>
        <w:spacing w:line="276" w:lineRule="auto"/>
        <w:rPr>
          <w:rFonts w:ascii="Calibri" w:hAnsi="Calibri"/>
        </w:rPr>
      </w:pPr>
      <w:r w:rsidRPr="004964DD">
        <w:rPr>
          <w:rFonts w:ascii="Calibri" w:hAnsi="Calibri"/>
        </w:rPr>
        <w:t xml:space="preserve">Can you imagine the comfort and the confidence of Shadrach, Meshach and Abednego when they look over and they see that there's a fourth person there? That isn’t Shadrach, that isn’t Meshach, and I’m Abednego…oh, that’s the Lord right there. </w:t>
      </w:r>
    </w:p>
    <w:p w14:paraId="3BE6BECD" w14:textId="77777777" w:rsidR="004964DD" w:rsidRPr="004964DD" w:rsidRDefault="004964DD" w:rsidP="004964DD">
      <w:pPr>
        <w:spacing w:line="276" w:lineRule="auto"/>
        <w:rPr>
          <w:rFonts w:ascii="Calibri" w:hAnsi="Calibri"/>
        </w:rPr>
      </w:pPr>
    </w:p>
    <w:p w14:paraId="1E32A008" w14:textId="507F0188" w:rsidR="004964DD" w:rsidRPr="004964DD" w:rsidRDefault="004964DD" w:rsidP="004964DD">
      <w:pPr>
        <w:spacing w:line="276" w:lineRule="auto"/>
        <w:rPr>
          <w:rFonts w:ascii="Calibri" w:hAnsi="Calibri"/>
        </w:rPr>
      </w:pPr>
      <w:r w:rsidRPr="004964DD">
        <w:rPr>
          <w:rFonts w:ascii="Calibri" w:hAnsi="Calibri"/>
        </w:rPr>
        <w:t xml:space="preserve">When we're in the fire and the furnace is blazing, when we have the presence of God in our lives, it brings comfort and it brings confidence. All of a sudden, these three young men are like, “I think things are going to be okay around here.” Is it not true that when the presence of Jesus is in your life, there's an inner stillness and a calmness that comes upon us even in the greatest of adversities? These three young men begin to see this. </w:t>
      </w:r>
    </w:p>
    <w:p w14:paraId="1732196B" w14:textId="77777777" w:rsidR="004964DD" w:rsidRPr="004964DD" w:rsidRDefault="004964DD" w:rsidP="004964DD">
      <w:pPr>
        <w:spacing w:line="276" w:lineRule="auto"/>
        <w:rPr>
          <w:rFonts w:ascii="Calibri" w:hAnsi="Calibri"/>
        </w:rPr>
      </w:pPr>
    </w:p>
    <w:p w14:paraId="7805CE6C" w14:textId="336AA8F5" w:rsidR="004964DD" w:rsidRPr="004964DD" w:rsidRDefault="004964DD" w:rsidP="004964DD">
      <w:pPr>
        <w:spacing w:line="276" w:lineRule="auto"/>
        <w:rPr>
          <w:rFonts w:ascii="Calibri" w:hAnsi="Calibri"/>
        </w:rPr>
      </w:pPr>
      <w:r w:rsidRPr="004964DD">
        <w:rPr>
          <w:rFonts w:ascii="Calibri" w:hAnsi="Calibri"/>
        </w:rPr>
        <w:t xml:space="preserve">We have to remember, no matter how bad the heat is, God is with you. God is on your side. God is the one who is strengthening you in Christ. God is the one who is standing right beside you. No matter how big the waves are, no matter how big the mountains are before you, God is with you. </w:t>
      </w:r>
    </w:p>
    <w:p w14:paraId="11CCFA0D" w14:textId="77777777" w:rsidR="004964DD" w:rsidRPr="004964DD" w:rsidRDefault="004964DD" w:rsidP="004964DD">
      <w:pPr>
        <w:spacing w:line="276" w:lineRule="auto"/>
        <w:rPr>
          <w:rFonts w:ascii="Calibri" w:hAnsi="Calibri"/>
        </w:rPr>
      </w:pPr>
    </w:p>
    <w:p w14:paraId="7FA17F17" w14:textId="77777777" w:rsidR="004964DD" w:rsidRPr="004964DD" w:rsidRDefault="004964DD" w:rsidP="004964DD">
      <w:pPr>
        <w:spacing w:line="276" w:lineRule="auto"/>
        <w:rPr>
          <w:rFonts w:ascii="Calibri" w:hAnsi="Calibri"/>
        </w:rPr>
      </w:pPr>
      <w:r w:rsidRPr="004964DD">
        <w:rPr>
          <w:rFonts w:ascii="Calibri" w:hAnsi="Calibri"/>
        </w:rPr>
        <w:t>How do we keep believing? We have to remember God is with me. God is there. I'm not alone.</w:t>
      </w:r>
    </w:p>
    <w:p w14:paraId="7195824C" w14:textId="77777777" w:rsidR="004964DD" w:rsidRPr="004964DD" w:rsidRDefault="004964DD" w:rsidP="004964DD">
      <w:pPr>
        <w:spacing w:line="276" w:lineRule="auto"/>
        <w:rPr>
          <w:rFonts w:ascii="Calibri" w:hAnsi="Calibri"/>
        </w:rPr>
      </w:pPr>
    </w:p>
    <w:p w14:paraId="0FB4A203" w14:textId="77777777" w:rsidR="004964DD" w:rsidRPr="004964DD" w:rsidRDefault="004964DD" w:rsidP="004964DD">
      <w:pPr>
        <w:spacing w:line="276" w:lineRule="auto"/>
        <w:rPr>
          <w:rFonts w:ascii="Calibri" w:hAnsi="Calibri"/>
        </w:rPr>
      </w:pPr>
      <w:r w:rsidRPr="004964DD">
        <w:rPr>
          <w:rFonts w:ascii="Calibri" w:hAnsi="Calibri"/>
        </w:rPr>
        <w:t xml:space="preserve">I think perhaps one of the greatest, disheartening emotions that one could ever feel is to feel alone. “Nobody understands. Nobody's been through what I've been through.” Remember this: God is with you. </w:t>
      </w:r>
    </w:p>
    <w:p w14:paraId="1FB7FF12" w14:textId="77777777" w:rsidR="004964DD" w:rsidRPr="004964DD" w:rsidRDefault="004964DD" w:rsidP="004964DD">
      <w:pPr>
        <w:spacing w:line="276" w:lineRule="auto"/>
        <w:rPr>
          <w:rFonts w:ascii="Calibri" w:hAnsi="Calibri"/>
        </w:rPr>
      </w:pPr>
    </w:p>
    <w:p w14:paraId="70C10EEE" w14:textId="77777777" w:rsidR="004964DD" w:rsidRPr="004964DD" w:rsidRDefault="004964DD" w:rsidP="004964DD">
      <w:pPr>
        <w:spacing w:line="276" w:lineRule="auto"/>
        <w:rPr>
          <w:rFonts w:ascii="Calibri" w:hAnsi="Calibri"/>
        </w:rPr>
      </w:pPr>
      <w:r w:rsidRPr="004964DD">
        <w:rPr>
          <w:rFonts w:ascii="Calibri" w:hAnsi="Calibri"/>
        </w:rPr>
        <w:t>If Jesus could stand in the fiery furnace with Shadrach, Meshach, and Abednego, I'm telling you today, he could stand by you, no matter what you're going through.</w:t>
      </w:r>
    </w:p>
    <w:p w14:paraId="3966C5E9" w14:textId="77777777" w:rsidR="004964DD" w:rsidRPr="004964DD" w:rsidRDefault="004964DD" w:rsidP="004964DD">
      <w:pPr>
        <w:spacing w:line="276" w:lineRule="auto"/>
        <w:rPr>
          <w:rFonts w:ascii="Calibri" w:hAnsi="Calibri"/>
        </w:rPr>
      </w:pPr>
    </w:p>
    <w:p w14:paraId="36C34274" w14:textId="77777777" w:rsidR="004964DD" w:rsidRPr="004964DD" w:rsidRDefault="004964DD" w:rsidP="004964DD">
      <w:pPr>
        <w:spacing w:line="276" w:lineRule="auto"/>
        <w:rPr>
          <w:rFonts w:ascii="Calibri" w:hAnsi="Calibri"/>
        </w:rPr>
      </w:pPr>
      <w:r w:rsidRPr="004964DD">
        <w:rPr>
          <w:rFonts w:ascii="Calibri" w:hAnsi="Calibri"/>
        </w:rPr>
        <w:t xml:space="preserve">How do we keep believing? Keep those convictions hot. We also remember God is with us. </w:t>
      </w:r>
    </w:p>
    <w:p w14:paraId="7BD92890" w14:textId="77777777" w:rsidR="004964DD" w:rsidRPr="004964DD" w:rsidRDefault="004964DD" w:rsidP="004964DD">
      <w:pPr>
        <w:spacing w:line="276" w:lineRule="auto"/>
        <w:rPr>
          <w:rFonts w:ascii="Calibri" w:hAnsi="Calibri"/>
        </w:rPr>
      </w:pPr>
    </w:p>
    <w:p w14:paraId="54F62701" w14:textId="77777777" w:rsidR="004964DD" w:rsidRPr="004964DD" w:rsidRDefault="004964DD" w:rsidP="004964DD">
      <w:pPr>
        <w:spacing w:line="276" w:lineRule="auto"/>
        <w:rPr>
          <w:rFonts w:ascii="Calibri" w:hAnsi="Calibri"/>
        </w:rPr>
      </w:pPr>
      <w:r w:rsidRPr="004964DD">
        <w:rPr>
          <w:rFonts w:ascii="Calibri" w:hAnsi="Calibri"/>
        </w:rPr>
        <w:t xml:space="preserve">“We have a great high priest who can sympathize with our weaknesses. He was tempted in every way and yet he was without sin” (Hebrews 4:15). </w:t>
      </w:r>
    </w:p>
    <w:p w14:paraId="02433399" w14:textId="77777777" w:rsidR="004964DD" w:rsidRPr="004964DD" w:rsidRDefault="004964DD" w:rsidP="004964DD">
      <w:pPr>
        <w:spacing w:line="276" w:lineRule="auto"/>
        <w:rPr>
          <w:rFonts w:ascii="Calibri" w:hAnsi="Calibri"/>
        </w:rPr>
      </w:pPr>
    </w:p>
    <w:p w14:paraId="671F2D13" w14:textId="77777777" w:rsidR="004964DD" w:rsidRPr="004964DD" w:rsidRDefault="004964DD" w:rsidP="004964DD">
      <w:pPr>
        <w:spacing w:line="276" w:lineRule="auto"/>
        <w:rPr>
          <w:rFonts w:ascii="Calibri" w:hAnsi="Calibri"/>
        </w:rPr>
      </w:pPr>
      <w:r w:rsidRPr="004964DD">
        <w:rPr>
          <w:rFonts w:ascii="Calibri" w:hAnsi="Calibri"/>
        </w:rPr>
        <w:t xml:space="preserve">Jesus has been through everything that you are going through. He's been there, He's done that. He wrote the book. He knows all about it. That's why He's able to empathize and sympathize with us. That's why He's the perfect Savior because He knows what you've been through and where you're hurting and where you're struggling. He's been there. He's done that. He understands it. </w:t>
      </w:r>
    </w:p>
    <w:p w14:paraId="32113076" w14:textId="77777777" w:rsidR="004964DD" w:rsidRPr="004964DD" w:rsidRDefault="004964DD" w:rsidP="004964DD">
      <w:pPr>
        <w:spacing w:line="276" w:lineRule="auto"/>
        <w:rPr>
          <w:rFonts w:ascii="Calibri" w:hAnsi="Calibri"/>
        </w:rPr>
      </w:pPr>
    </w:p>
    <w:p w14:paraId="587CE154" w14:textId="77777777" w:rsidR="004964DD" w:rsidRPr="004964DD" w:rsidRDefault="004964DD" w:rsidP="004964DD">
      <w:pPr>
        <w:spacing w:line="276" w:lineRule="auto"/>
        <w:rPr>
          <w:rFonts w:ascii="Calibri" w:hAnsi="Calibri"/>
        </w:rPr>
      </w:pPr>
      <w:r w:rsidRPr="004964DD">
        <w:rPr>
          <w:rFonts w:ascii="Calibri" w:hAnsi="Calibri"/>
        </w:rPr>
        <w:t xml:space="preserve">But there's something else I don't want you to miss here in the furnace. It says that they were “unbound.” How could they be unbound when they had been tied up by the strongest soldiers in King Nebuchadnezzar’s army? Isn't it amazing that when we're in the presence of Jesus, we are unbound? Those ropes severed, disintegrated. They were freely walking around. These were not guys that were bound up, hiding in the corner. They had been incarcerated and yet they were free. </w:t>
      </w:r>
    </w:p>
    <w:p w14:paraId="49DD31C6" w14:textId="77777777" w:rsidR="004964DD" w:rsidRPr="004964DD" w:rsidRDefault="004964DD" w:rsidP="004964DD">
      <w:pPr>
        <w:spacing w:line="276" w:lineRule="auto"/>
        <w:rPr>
          <w:rFonts w:ascii="Calibri" w:hAnsi="Calibri"/>
        </w:rPr>
      </w:pPr>
    </w:p>
    <w:p w14:paraId="45CB661A" w14:textId="77777777" w:rsidR="004964DD" w:rsidRPr="004964DD" w:rsidRDefault="004964DD" w:rsidP="004964DD">
      <w:pPr>
        <w:spacing w:line="276" w:lineRule="auto"/>
        <w:rPr>
          <w:rFonts w:ascii="Calibri" w:hAnsi="Calibri"/>
        </w:rPr>
      </w:pPr>
      <w:r w:rsidRPr="004964DD">
        <w:rPr>
          <w:rFonts w:ascii="Calibri" w:hAnsi="Calibri"/>
        </w:rPr>
        <w:t xml:space="preserve">There are no limits to what God can do in your life. Don't let the fire bind you. Because when you're in the presence of Jesus, you cannot be bound by man. There’s great freedom. Yeah, the flames are hot. Yeah, it's difficult. But Jesus is with me and I'm unbound. The presence of God is liberating me, strengthening me. When we're in the fire, we have to remember God is with us. </w:t>
      </w:r>
    </w:p>
    <w:p w14:paraId="2718BFE0" w14:textId="77777777" w:rsidR="004964DD" w:rsidRPr="004964DD" w:rsidRDefault="004964DD" w:rsidP="004964DD">
      <w:pPr>
        <w:spacing w:line="276" w:lineRule="auto"/>
        <w:rPr>
          <w:rFonts w:ascii="Calibri" w:hAnsi="Calibri"/>
        </w:rPr>
      </w:pPr>
    </w:p>
    <w:p w14:paraId="7B85B256" w14:textId="77777777" w:rsidR="004964DD" w:rsidRPr="00BD5D56" w:rsidRDefault="004964DD" w:rsidP="004964DD">
      <w:pPr>
        <w:spacing w:line="276" w:lineRule="auto"/>
        <w:rPr>
          <w:rFonts w:ascii="Calibri" w:hAnsi="Calibri"/>
          <w:b/>
          <w:bCs/>
        </w:rPr>
      </w:pPr>
      <w:r w:rsidRPr="00BD5D56">
        <w:rPr>
          <w:rFonts w:ascii="Calibri" w:hAnsi="Calibri"/>
          <w:b/>
          <w:bCs/>
        </w:rPr>
        <w:t xml:space="preserve">3. Expect God </w:t>
      </w:r>
      <w:proofErr w:type="gramStart"/>
      <w:r w:rsidRPr="00BD5D56">
        <w:rPr>
          <w:rFonts w:ascii="Calibri" w:hAnsi="Calibri"/>
          <w:b/>
          <w:bCs/>
        </w:rPr>
        <w:t>To</w:t>
      </w:r>
      <w:proofErr w:type="gramEnd"/>
      <w:r w:rsidRPr="00BD5D56">
        <w:rPr>
          <w:rFonts w:ascii="Calibri" w:hAnsi="Calibri"/>
          <w:b/>
          <w:bCs/>
        </w:rPr>
        <w:t xml:space="preserve"> Do His Greatest Work</w:t>
      </w:r>
    </w:p>
    <w:p w14:paraId="531795C3" w14:textId="77777777" w:rsidR="004964DD" w:rsidRPr="004964DD" w:rsidRDefault="004964DD" w:rsidP="004964DD">
      <w:pPr>
        <w:spacing w:line="276" w:lineRule="auto"/>
        <w:rPr>
          <w:rFonts w:ascii="Calibri" w:hAnsi="Calibri"/>
        </w:rPr>
      </w:pPr>
    </w:p>
    <w:p w14:paraId="4AD931E1" w14:textId="15AA1B55" w:rsidR="004964DD" w:rsidRPr="004964DD" w:rsidRDefault="004964DD" w:rsidP="004964DD">
      <w:pPr>
        <w:spacing w:line="276" w:lineRule="auto"/>
        <w:rPr>
          <w:rFonts w:ascii="Calibri" w:hAnsi="Calibri"/>
        </w:rPr>
      </w:pPr>
      <w:r w:rsidRPr="004964DD">
        <w:rPr>
          <w:rFonts w:ascii="Calibri" w:hAnsi="Calibri"/>
        </w:rPr>
        <w:t>We should expect God's greatest work in our lives. I think it's true to say that the hotter the flames, the more God is at work, God is purifying. In the ancient world, they would heat metal,</w:t>
      </w:r>
      <w:r w:rsidR="00BD5D56">
        <w:rPr>
          <w:rFonts w:ascii="Calibri" w:hAnsi="Calibri"/>
        </w:rPr>
        <w:t xml:space="preserve"> </w:t>
      </w:r>
      <w:r w:rsidRPr="004964DD">
        <w:rPr>
          <w:rFonts w:ascii="Calibri" w:hAnsi="Calibri"/>
        </w:rPr>
        <w:t xml:space="preserve">wipe off the impurities, put it in water to cool it down, and then they would repeat the same process until that metal became precious, pure, and refined. That's exactly what God does with our faith. If you never go through the fire, your faith will never be refined. You'll have an imperfect faith. You'll have a faith that's lacking. Our faith doesn't grow when everything's going great. Our faith grows when the bottom falls out. That’s when we start believing God and we start praying harder. </w:t>
      </w:r>
    </w:p>
    <w:p w14:paraId="095B6EFE" w14:textId="77777777" w:rsidR="004964DD" w:rsidRPr="004964DD" w:rsidRDefault="004964DD" w:rsidP="004964DD">
      <w:pPr>
        <w:spacing w:line="276" w:lineRule="auto"/>
        <w:rPr>
          <w:rFonts w:ascii="Calibri" w:hAnsi="Calibri"/>
        </w:rPr>
      </w:pPr>
    </w:p>
    <w:p w14:paraId="13BDA91E" w14:textId="77777777" w:rsidR="004964DD" w:rsidRPr="004964DD" w:rsidRDefault="004964DD" w:rsidP="004964DD">
      <w:pPr>
        <w:spacing w:line="276" w:lineRule="auto"/>
        <w:rPr>
          <w:rFonts w:ascii="Calibri" w:hAnsi="Calibri"/>
        </w:rPr>
      </w:pPr>
      <w:r w:rsidRPr="004964DD">
        <w:rPr>
          <w:rFonts w:ascii="Calibri" w:hAnsi="Calibri"/>
        </w:rPr>
        <w:t xml:space="preserve">Some of you are here today because the marriage isn't going that well and you're struggling. You're like, “I just need a word from God. I just need to go to church today.” You’re in a great place because God is at work in your life. </w:t>
      </w:r>
    </w:p>
    <w:p w14:paraId="6E0DA921" w14:textId="77777777" w:rsidR="004964DD" w:rsidRPr="004964DD" w:rsidRDefault="004964DD" w:rsidP="004964DD">
      <w:pPr>
        <w:spacing w:line="276" w:lineRule="auto"/>
        <w:rPr>
          <w:rFonts w:ascii="Calibri" w:hAnsi="Calibri"/>
        </w:rPr>
      </w:pPr>
    </w:p>
    <w:p w14:paraId="6C7D5066" w14:textId="7B8F8886" w:rsidR="004964DD" w:rsidRPr="004964DD" w:rsidRDefault="004964DD" w:rsidP="004964DD">
      <w:pPr>
        <w:spacing w:line="276" w:lineRule="auto"/>
        <w:rPr>
          <w:rFonts w:ascii="Calibri" w:hAnsi="Calibri"/>
        </w:rPr>
      </w:pPr>
      <w:r w:rsidRPr="004964DD">
        <w:rPr>
          <w:rFonts w:ascii="Calibri" w:hAnsi="Calibri"/>
        </w:rPr>
        <w:t>We should not run from the flames. Even though it's not enjoyable, we should understand that God is at work. I have to tell you today, church, God is doing some of the greatest things in your life He's ever done before. I know you feel desperate. I know you feel punched in the stomach. I know you feel overwhelmed. But God is at work. Don't stop believing.</w:t>
      </w:r>
      <w:r w:rsidR="00BD5D56">
        <w:rPr>
          <w:rFonts w:ascii="Calibri" w:hAnsi="Calibri"/>
        </w:rPr>
        <w:t xml:space="preserve"> </w:t>
      </w:r>
      <w:r w:rsidRPr="004964DD">
        <w:rPr>
          <w:rFonts w:ascii="Calibri" w:hAnsi="Calibri"/>
        </w:rPr>
        <w:t xml:space="preserve">Sometimes when people get into the fire, they lose hope, they lose their mind, they lose their faith, and they lose their expectation. In reality, that's where God starts to mold, to move, and to do His best things. </w:t>
      </w:r>
    </w:p>
    <w:p w14:paraId="1E82506B" w14:textId="77777777" w:rsidR="004964DD" w:rsidRPr="004964DD" w:rsidRDefault="004964DD" w:rsidP="004964DD">
      <w:pPr>
        <w:spacing w:line="276" w:lineRule="auto"/>
        <w:rPr>
          <w:rFonts w:ascii="Calibri" w:hAnsi="Calibri"/>
        </w:rPr>
      </w:pPr>
    </w:p>
    <w:p w14:paraId="0853D9FD" w14:textId="77777777" w:rsidR="004964DD" w:rsidRPr="004964DD" w:rsidRDefault="004964DD" w:rsidP="004964DD">
      <w:pPr>
        <w:spacing w:line="276" w:lineRule="auto"/>
        <w:rPr>
          <w:rFonts w:ascii="Calibri" w:hAnsi="Calibri"/>
        </w:rPr>
      </w:pPr>
      <w:r w:rsidRPr="004964DD">
        <w:rPr>
          <w:rFonts w:ascii="Calibri" w:hAnsi="Calibri"/>
        </w:rPr>
        <w:t xml:space="preserve">Many of you know we've been opening this new building over here, the kids and students center. We were grinding the floors down because we had pulled the carpet up. Before you </w:t>
      </w:r>
      <w:r w:rsidRPr="004964DD">
        <w:rPr>
          <w:rFonts w:ascii="Calibri" w:hAnsi="Calibri"/>
        </w:rPr>
        <w:lastRenderedPageBreak/>
        <w:t xml:space="preserve">could seal the floors, you had to grind all the stuff off. I went down there one afternoon when the guys were working on the floors and they had a bunch of glue stuck to their shoes. I'm not kidding, it was several inches thick. I thought, “What in the world are you guys doing down here?” It looked like a pottery class. It was everywhere. Come to find out, the diamond blade that was cutting the glue off of the floor was actually melting it because it got so hot. Even though this glue was 20 years old, it was as fresh and moldable and pliable as if it had just come out of the package. I tell you, if I was an artist, I'd have been down there making bowls and stuff like that. It was awesome. </w:t>
      </w:r>
    </w:p>
    <w:p w14:paraId="13DE6C78" w14:textId="77777777" w:rsidR="004964DD" w:rsidRPr="004964DD" w:rsidRDefault="004964DD" w:rsidP="004964DD">
      <w:pPr>
        <w:spacing w:line="276" w:lineRule="auto"/>
        <w:rPr>
          <w:rFonts w:ascii="Calibri" w:hAnsi="Calibri"/>
        </w:rPr>
      </w:pPr>
    </w:p>
    <w:p w14:paraId="56F3FBDA" w14:textId="77777777" w:rsidR="004964DD" w:rsidRPr="004964DD" w:rsidRDefault="004964DD" w:rsidP="004964DD">
      <w:pPr>
        <w:spacing w:line="276" w:lineRule="auto"/>
        <w:rPr>
          <w:rFonts w:ascii="Calibri" w:hAnsi="Calibri"/>
        </w:rPr>
      </w:pPr>
      <w:r w:rsidRPr="004964DD">
        <w:rPr>
          <w:rFonts w:ascii="Calibri" w:hAnsi="Calibri"/>
        </w:rPr>
        <w:t xml:space="preserve">I think that's a beautiful picture of our lives. When the heat is on, then we become moldable and pliable and flexible. When everything's cool and stagnant, we become rigid, brittle, and unmolded. The heat is a good thing. I want to encourage somebody today, the heat is a good thing. </w:t>
      </w:r>
    </w:p>
    <w:p w14:paraId="6911C63D" w14:textId="77777777" w:rsidR="004964DD" w:rsidRPr="004964DD" w:rsidRDefault="004964DD" w:rsidP="004964DD">
      <w:pPr>
        <w:spacing w:line="276" w:lineRule="auto"/>
        <w:rPr>
          <w:rFonts w:ascii="Calibri" w:hAnsi="Calibri"/>
        </w:rPr>
      </w:pPr>
    </w:p>
    <w:p w14:paraId="69EF0F83" w14:textId="77777777" w:rsidR="004964DD" w:rsidRPr="004964DD" w:rsidRDefault="004964DD" w:rsidP="004964DD">
      <w:pPr>
        <w:spacing w:line="276" w:lineRule="auto"/>
        <w:rPr>
          <w:rFonts w:ascii="Calibri" w:hAnsi="Calibri"/>
        </w:rPr>
      </w:pPr>
      <w:r w:rsidRPr="004964DD">
        <w:rPr>
          <w:rFonts w:ascii="Calibri" w:hAnsi="Calibri"/>
        </w:rPr>
        <w:t xml:space="preserve">“Then Nebuchadnezzar said, ‘Praise to the God of Shadrach, Meshach, and Abednego’” (Daniel 2:28). </w:t>
      </w:r>
    </w:p>
    <w:p w14:paraId="13331060" w14:textId="77777777" w:rsidR="004964DD" w:rsidRPr="004964DD" w:rsidRDefault="004964DD" w:rsidP="004964DD">
      <w:pPr>
        <w:spacing w:line="276" w:lineRule="auto"/>
        <w:rPr>
          <w:rFonts w:ascii="Calibri" w:hAnsi="Calibri"/>
        </w:rPr>
      </w:pPr>
    </w:p>
    <w:p w14:paraId="2907E90D" w14:textId="77777777" w:rsidR="004964DD" w:rsidRPr="004964DD" w:rsidRDefault="004964DD" w:rsidP="004964DD">
      <w:pPr>
        <w:spacing w:line="276" w:lineRule="auto"/>
        <w:rPr>
          <w:rFonts w:ascii="Calibri" w:hAnsi="Calibri"/>
        </w:rPr>
      </w:pPr>
      <w:r w:rsidRPr="004964DD">
        <w:rPr>
          <w:rFonts w:ascii="Calibri" w:hAnsi="Calibri"/>
        </w:rPr>
        <w:t xml:space="preserve">That’s a change of tune right there. </w:t>
      </w:r>
    </w:p>
    <w:p w14:paraId="2F8457B6" w14:textId="77777777" w:rsidR="004964DD" w:rsidRPr="004964DD" w:rsidRDefault="004964DD" w:rsidP="004964DD">
      <w:pPr>
        <w:spacing w:line="276" w:lineRule="auto"/>
        <w:rPr>
          <w:rFonts w:ascii="Calibri" w:hAnsi="Calibri"/>
        </w:rPr>
      </w:pPr>
    </w:p>
    <w:p w14:paraId="0325BF9B" w14:textId="77777777" w:rsidR="004964DD" w:rsidRPr="004964DD" w:rsidRDefault="004964DD" w:rsidP="004964DD">
      <w:pPr>
        <w:spacing w:line="276" w:lineRule="auto"/>
        <w:rPr>
          <w:rFonts w:ascii="Calibri" w:hAnsi="Calibri"/>
        </w:rPr>
      </w:pPr>
      <w:r w:rsidRPr="004964DD">
        <w:rPr>
          <w:rFonts w:ascii="Calibri" w:hAnsi="Calibri"/>
        </w:rPr>
        <w:t>“Then the king promoted Shadrach, Meshach, and Abednego to even higher positions in the province of Babylon” (Daniel 3:30).</w:t>
      </w:r>
    </w:p>
    <w:p w14:paraId="5A3452A8" w14:textId="77777777" w:rsidR="004964DD" w:rsidRPr="004964DD" w:rsidRDefault="004964DD" w:rsidP="004964DD">
      <w:pPr>
        <w:spacing w:line="276" w:lineRule="auto"/>
        <w:rPr>
          <w:rFonts w:ascii="Calibri" w:hAnsi="Calibri"/>
        </w:rPr>
      </w:pPr>
    </w:p>
    <w:p w14:paraId="2453DD76" w14:textId="6136EB7C" w:rsidR="004964DD" w:rsidRPr="004964DD" w:rsidRDefault="004964DD" w:rsidP="004964DD">
      <w:pPr>
        <w:spacing w:line="276" w:lineRule="auto"/>
        <w:rPr>
          <w:rFonts w:ascii="Calibri" w:hAnsi="Calibri"/>
        </w:rPr>
      </w:pPr>
      <w:r w:rsidRPr="004964DD">
        <w:rPr>
          <w:rFonts w:ascii="Calibri" w:hAnsi="Calibri"/>
        </w:rPr>
        <w:t>Two miracles happen. Number one, Nebuchadnezzar recognizes that Shadrach, Meshach, and Abednego’s God is the real deal</w:t>
      </w:r>
      <w:r w:rsidR="00AE27C7">
        <w:rPr>
          <w:rFonts w:ascii="Calibri" w:hAnsi="Calibri"/>
        </w:rPr>
        <w:t xml:space="preserve"> </w:t>
      </w:r>
      <w:r w:rsidRPr="004964DD">
        <w:rPr>
          <w:rFonts w:ascii="Calibri" w:hAnsi="Calibri"/>
        </w:rPr>
        <w:t xml:space="preserve">and is the God. Then second of all, he promotes them. How about that? </w:t>
      </w:r>
    </w:p>
    <w:p w14:paraId="4063CDF6" w14:textId="77777777" w:rsidR="004964DD" w:rsidRPr="004964DD" w:rsidRDefault="004964DD" w:rsidP="004964DD">
      <w:pPr>
        <w:spacing w:line="276" w:lineRule="auto"/>
        <w:rPr>
          <w:rFonts w:ascii="Calibri" w:hAnsi="Calibri"/>
        </w:rPr>
      </w:pPr>
    </w:p>
    <w:p w14:paraId="4FE124E4" w14:textId="77777777" w:rsidR="004964DD" w:rsidRPr="004964DD" w:rsidRDefault="004964DD" w:rsidP="004964DD">
      <w:pPr>
        <w:spacing w:line="276" w:lineRule="auto"/>
        <w:rPr>
          <w:rFonts w:ascii="Calibri" w:hAnsi="Calibri"/>
        </w:rPr>
      </w:pPr>
      <w:r w:rsidRPr="004964DD">
        <w:rPr>
          <w:rFonts w:ascii="Calibri" w:hAnsi="Calibri"/>
        </w:rPr>
        <w:t xml:space="preserve">The heat is what you have to have in your life for God to promote you to the next level of where He's taking you. Don't quit. </w:t>
      </w:r>
    </w:p>
    <w:p w14:paraId="0B512675" w14:textId="77777777" w:rsidR="004964DD" w:rsidRPr="004964DD" w:rsidRDefault="004964DD" w:rsidP="004964DD">
      <w:pPr>
        <w:spacing w:line="276" w:lineRule="auto"/>
        <w:rPr>
          <w:rFonts w:ascii="Calibri" w:hAnsi="Calibri"/>
        </w:rPr>
      </w:pPr>
    </w:p>
    <w:p w14:paraId="433D11FF" w14:textId="3C812584" w:rsidR="004964DD" w:rsidRPr="004964DD" w:rsidRDefault="004964DD" w:rsidP="004964DD">
      <w:pPr>
        <w:spacing w:line="276" w:lineRule="auto"/>
        <w:rPr>
          <w:rFonts w:ascii="Calibri" w:hAnsi="Calibri"/>
        </w:rPr>
      </w:pPr>
      <w:r w:rsidRPr="004964DD">
        <w:rPr>
          <w:rFonts w:ascii="Calibri" w:hAnsi="Calibri"/>
        </w:rPr>
        <w:t xml:space="preserve">How fantastic is it that now Nebuchadnezzar is acknowledging the greatness of God? </w:t>
      </w:r>
      <w:r w:rsidR="00AE27C7">
        <w:rPr>
          <w:rFonts w:ascii="Calibri" w:hAnsi="Calibri"/>
        </w:rPr>
        <w:t xml:space="preserve">It </w:t>
      </w:r>
      <w:r w:rsidRPr="004964DD">
        <w:rPr>
          <w:rFonts w:ascii="Calibri" w:hAnsi="Calibri"/>
        </w:rPr>
        <w:t>ought to be the purpose of every Christian’s suffering that people would see the Lord in my life</w:t>
      </w:r>
      <w:r w:rsidR="00AE27C7">
        <w:rPr>
          <w:rFonts w:ascii="Calibri" w:hAnsi="Calibri"/>
        </w:rPr>
        <w:t xml:space="preserve">, </w:t>
      </w:r>
      <w:r w:rsidRPr="004964DD">
        <w:rPr>
          <w:rFonts w:ascii="Calibri" w:hAnsi="Calibri"/>
        </w:rPr>
        <w:t>God in my heart</w:t>
      </w:r>
      <w:r w:rsidR="00AE27C7">
        <w:rPr>
          <w:rFonts w:ascii="Calibri" w:hAnsi="Calibri"/>
        </w:rPr>
        <w:t xml:space="preserve">, and </w:t>
      </w:r>
      <w:r w:rsidRPr="004964DD">
        <w:rPr>
          <w:rFonts w:ascii="Calibri" w:hAnsi="Calibri"/>
        </w:rPr>
        <w:t xml:space="preserve">God at work when I'm in the flame, when I suffer well. When I handle adversity in a Christ-honoring way, people look at that and go, “There is something different about her. There is something unique about him. That must be the God that he serves. It must be the Lord that's in his life.” Nebuchadnezzar came to this conclusion. He acknowledges it. Our life is to bring glory to God. </w:t>
      </w:r>
    </w:p>
    <w:p w14:paraId="18E84605" w14:textId="77777777" w:rsidR="004964DD" w:rsidRPr="004964DD" w:rsidRDefault="004964DD" w:rsidP="004964DD">
      <w:pPr>
        <w:spacing w:line="276" w:lineRule="auto"/>
        <w:rPr>
          <w:rFonts w:ascii="Calibri" w:hAnsi="Calibri"/>
        </w:rPr>
      </w:pPr>
    </w:p>
    <w:p w14:paraId="21D2F440" w14:textId="77777777" w:rsidR="004964DD" w:rsidRPr="004964DD" w:rsidRDefault="004964DD" w:rsidP="004964DD">
      <w:pPr>
        <w:spacing w:line="276" w:lineRule="auto"/>
        <w:rPr>
          <w:rFonts w:ascii="Calibri" w:hAnsi="Calibri"/>
        </w:rPr>
      </w:pPr>
      <w:r w:rsidRPr="004964DD">
        <w:rPr>
          <w:rFonts w:ascii="Calibri" w:hAnsi="Calibri"/>
        </w:rPr>
        <w:lastRenderedPageBreak/>
        <w:t xml:space="preserve">In reality, the most dangerous place of all became the safest place of all because they were in the presence of Jesus and God was doing His greatest work. Don't let the fire melt you. Let the fire mold you. Don’t hate the heat. Recognize that God is at work. Nebuchadnezzar is molded and so are these three friends. </w:t>
      </w:r>
    </w:p>
    <w:p w14:paraId="34F10B33" w14:textId="77777777" w:rsidR="004964DD" w:rsidRPr="004964DD" w:rsidRDefault="004964DD" w:rsidP="004964DD">
      <w:pPr>
        <w:spacing w:line="276" w:lineRule="auto"/>
        <w:rPr>
          <w:rFonts w:ascii="Calibri" w:hAnsi="Calibri"/>
        </w:rPr>
      </w:pPr>
    </w:p>
    <w:p w14:paraId="1E47761A" w14:textId="4189200E" w:rsidR="004964DD" w:rsidRPr="004964DD" w:rsidRDefault="004964DD" w:rsidP="004964DD">
      <w:pPr>
        <w:spacing w:line="276" w:lineRule="auto"/>
        <w:rPr>
          <w:rFonts w:ascii="Calibri" w:hAnsi="Calibri"/>
        </w:rPr>
      </w:pPr>
      <w:r w:rsidRPr="004964DD">
        <w:rPr>
          <w:rFonts w:ascii="Calibri" w:hAnsi="Calibri"/>
        </w:rPr>
        <w:t xml:space="preserve">Can you imagine the next day at work when somebody is bickering and complaining about something that's minuscule? They’re like, “That isn’t anything. Me and my two buddies were just in the fiery furnace yesterday. I don't even know what you are whining about. What's wrong with you guys?” Can you imagine how their faith grew after going through that? I'm telling you, you want to talk about mountain-moving faith, get thrown into the furnace. But Shadrach, Meshach, and Abednego would have never gotten there had they not endured the flames that were so much before them. </w:t>
      </w:r>
    </w:p>
    <w:p w14:paraId="368A7D5E" w14:textId="77777777" w:rsidR="004964DD" w:rsidRPr="004964DD" w:rsidRDefault="004964DD" w:rsidP="004964DD">
      <w:pPr>
        <w:spacing w:line="276" w:lineRule="auto"/>
        <w:rPr>
          <w:rFonts w:ascii="Calibri" w:hAnsi="Calibri"/>
        </w:rPr>
      </w:pPr>
    </w:p>
    <w:p w14:paraId="79F84248" w14:textId="77777777" w:rsidR="004964DD" w:rsidRPr="004964DD" w:rsidRDefault="004964DD" w:rsidP="004964DD">
      <w:pPr>
        <w:spacing w:line="276" w:lineRule="auto"/>
        <w:rPr>
          <w:rFonts w:ascii="Calibri" w:hAnsi="Calibri"/>
        </w:rPr>
      </w:pPr>
      <w:r w:rsidRPr="004964DD">
        <w:rPr>
          <w:rFonts w:ascii="Calibri" w:hAnsi="Calibri"/>
        </w:rPr>
        <w:t xml:space="preserve">“When the satraps, prefects, governors, and the royal advisers crowded around them and they saw that the fire had not harmed their bodies...” (Daniel 3:27). </w:t>
      </w:r>
    </w:p>
    <w:p w14:paraId="4413BAC5" w14:textId="77777777" w:rsidR="004964DD" w:rsidRPr="004964DD" w:rsidRDefault="004964DD" w:rsidP="004964DD">
      <w:pPr>
        <w:spacing w:line="276" w:lineRule="auto"/>
        <w:rPr>
          <w:rFonts w:ascii="Calibri" w:hAnsi="Calibri"/>
        </w:rPr>
      </w:pPr>
    </w:p>
    <w:p w14:paraId="43F0DFB9" w14:textId="77777777" w:rsidR="004964DD" w:rsidRPr="004964DD" w:rsidRDefault="004964DD" w:rsidP="004964DD">
      <w:pPr>
        <w:spacing w:line="276" w:lineRule="auto"/>
        <w:rPr>
          <w:rFonts w:ascii="Calibri" w:hAnsi="Calibri"/>
        </w:rPr>
      </w:pPr>
      <w:r w:rsidRPr="004964DD">
        <w:rPr>
          <w:rFonts w:ascii="Calibri" w:hAnsi="Calibri"/>
        </w:rPr>
        <w:t xml:space="preserve">It wasn't like they had burns, lacerations, or injuries. But check this out: </w:t>
      </w:r>
    </w:p>
    <w:p w14:paraId="0AC392FA" w14:textId="77777777" w:rsidR="004964DD" w:rsidRPr="004964DD" w:rsidRDefault="004964DD" w:rsidP="004964DD">
      <w:pPr>
        <w:spacing w:line="276" w:lineRule="auto"/>
        <w:rPr>
          <w:rFonts w:ascii="Calibri" w:hAnsi="Calibri"/>
        </w:rPr>
      </w:pPr>
    </w:p>
    <w:p w14:paraId="0BEA4156" w14:textId="77777777" w:rsidR="004964DD" w:rsidRPr="004964DD" w:rsidRDefault="004964DD" w:rsidP="004964DD">
      <w:pPr>
        <w:spacing w:line="276" w:lineRule="auto"/>
        <w:rPr>
          <w:rFonts w:ascii="Calibri" w:hAnsi="Calibri"/>
        </w:rPr>
      </w:pPr>
      <w:r w:rsidRPr="004964DD">
        <w:rPr>
          <w:rFonts w:ascii="Calibri" w:hAnsi="Calibri"/>
        </w:rPr>
        <w:t>“Nor was the hair of their heads singed, their robes were not scorched, and there was no smell of fire” (Daniel 3:27).</w:t>
      </w:r>
    </w:p>
    <w:p w14:paraId="34D942C8" w14:textId="77777777" w:rsidR="004964DD" w:rsidRPr="004964DD" w:rsidRDefault="004964DD" w:rsidP="004964DD">
      <w:pPr>
        <w:spacing w:line="276" w:lineRule="auto"/>
        <w:rPr>
          <w:rFonts w:ascii="Calibri" w:hAnsi="Calibri"/>
        </w:rPr>
      </w:pPr>
    </w:p>
    <w:p w14:paraId="0DE3B186" w14:textId="77777777" w:rsidR="004964DD" w:rsidRPr="004964DD" w:rsidRDefault="004964DD" w:rsidP="004964DD">
      <w:pPr>
        <w:spacing w:line="276" w:lineRule="auto"/>
        <w:rPr>
          <w:rFonts w:ascii="Calibri" w:hAnsi="Calibri"/>
        </w:rPr>
      </w:pPr>
      <w:r w:rsidRPr="004964DD">
        <w:rPr>
          <w:rFonts w:ascii="Calibri" w:hAnsi="Calibri"/>
        </w:rPr>
        <w:t xml:space="preserve">They walked out smelling just as good as they had always smelled. </w:t>
      </w:r>
    </w:p>
    <w:p w14:paraId="731E245D" w14:textId="77777777" w:rsidR="004964DD" w:rsidRPr="004964DD" w:rsidRDefault="004964DD" w:rsidP="004964DD">
      <w:pPr>
        <w:spacing w:line="276" w:lineRule="auto"/>
        <w:rPr>
          <w:rFonts w:ascii="Calibri" w:hAnsi="Calibri"/>
        </w:rPr>
      </w:pPr>
    </w:p>
    <w:p w14:paraId="6665F6F3" w14:textId="3BDA64FF" w:rsidR="004964DD" w:rsidRPr="004964DD" w:rsidRDefault="004964DD" w:rsidP="004964DD">
      <w:pPr>
        <w:spacing w:line="276" w:lineRule="auto"/>
        <w:rPr>
          <w:rFonts w:ascii="Calibri" w:hAnsi="Calibri"/>
        </w:rPr>
      </w:pPr>
      <w:r w:rsidRPr="004964DD">
        <w:rPr>
          <w:rFonts w:ascii="Calibri" w:hAnsi="Calibri"/>
        </w:rPr>
        <w:t>This is a reality</w:t>
      </w:r>
      <w:r w:rsidR="00AE27C7">
        <w:rPr>
          <w:rFonts w:ascii="Calibri" w:hAnsi="Calibri"/>
        </w:rPr>
        <w:t xml:space="preserve"> – y</w:t>
      </w:r>
      <w:r w:rsidRPr="004964DD">
        <w:rPr>
          <w:rFonts w:ascii="Calibri" w:hAnsi="Calibri"/>
        </w:rPr>
        <w:t xml:space="preserve">ou smell like the places you have been. If you go to the gym and workout, how do you smell? </w:t>
      </w:r>
    </w:p>
    <w:p w14:paraId="70BFA928" w14:textId="77777777" w:rsidR="004964DD" w:rsidRPr="004964DD" w:rsidRDefault="004964DD" w:rsidP="004964DD">
      <w:pPr>
        <w:spacing w:line="276" w:lineRule="auto"/>
        <w:rPr>
          <w:rFonts w:ascii="Calibri" w:hAnsi="Calibri"/>
        </w:rPr>
      </w:pPr>
    </w:p>
    <w:p w14:paraId="03C95E6B" w14:textId="6BB44811" w:rsidR="004964DD" w:rsidRPr="004964DD" w:rsidRDefault="004964DD" w:rsidP="004964DD">
      <w:pPr>
        <w:spacing w:line="276" w:lineRule="auto"/>
        <w:rPr>
          <w:rFonts w:ascii="Calibri" w:hAnsi="Calibri"/>
        </w:rPr>
      </w:pPr>
      <w:r w:rsidRPr="004964DD">
        <w:rPr>
          <w:rFonts w:ascii="Calibri" w:hAnsi="Calibri"/>
        </w:rPr>
        <w:t>I love to study God’s word and prepare sermons over at Starbucks. Sometimes if I’m over there for a few hours, I will leave and guess what I smell like? I smell like some coffee. Even if I didn’t drink any coffee, I smell like coffee. I walk in the office, people are like, “</w:t>
      </w:r>
      <w:r w:rsidR="00AE27C7">
        <w:rPr>
          <w:rFonts w:ascii="Calibri" w:hAnsi="Calibri"/>
        </w:rPr>
        <w:t>C</w:t>
      </w:r>
      <w:r w:rsidRPr="004964DD">
        <w:rPr>
          <w:rFonts w:ascii="Calibri" w:hAnsi="Calibri"/>
        </w:rPr>
        <w:t>offee just arrived.”</w:t>
      </w:r>
    </w:p>
    <w:p w14:paraId="5F37DE26" w14:textId="77777777" w:rsidR="004964DD" w:rsidRPr="004964DD" w:rsidRDefault="004964DD" w:rsidP="004964DD">
      <w:pPr>
        <w:spacing w:line="276" w:lineRule="auto"/>
        <w:rPr>
          <w:rFonts w:ascii="Calibri" w:hAnsi="Calibri"/>
        </w:rPr>
      </w:pPr>
    </w:p>
    <w:p w14:paraId="7D52493E" w14:textId="7E3DA47D" w:rsidR="004964DD" w:rsidRPr="004964DD" w:rsidRDefault="004964DD" w:rsidP="004964DD">
      <w:pPr>
        <w:spacing w:line="276" w:lineRule="auto"/>
        <w:rPr>
          <w:rFonts w:ascii="Calibri" w:hAnsi="Calibri"/>
        </w:rPr>
      </w:pPr>
      <w:r w:rsidRPr="004964DD">
        <w:rPr>
          <w:rFonts w:ascii="Calibri" w:hAnsi="Calibri"/>
        </w:rPr>
        <w:t xml:space="preserve">If I'm over at the department store looking at perfume with my wife, I smell like flowers, that feminine kind of thing. It's an allergy fest for me, but I have that kind of smell. </w:t>
      </w:r>
    </w:p>
    <w:p w14:paraId="58D0CFE0" w14:textId="77777777" w:rsidR="004964DD" w:rsidRPr="004964DD" w:rsidRDefault="004964DD" w:rsidP="004964DD">
      <w:pPr>
        <w:spacing w:line="276" w:lineRule="auto"/>
        <w:rPr>
          <w:rFonts w:ascii="Calibri" w:hAnsi="Calibri"/>
        </w:rPr>
      </w:pPr>
    </w:p>
    <w:p w14:paraId="5DC3A40F" w14:textId="77777777" w:rsidR="004964DD" w:rsidRPr="004964DD" w:rsidRDefault="004964DD" w:rsidP="004964DD">
      <w:pPr>
        <w:spacing w:line="276" w:lineRule="auto"/>
        <w:rPr>
          <w:rFonts w:ascii="Calibri" w:hAnsi="Calibri"/>
        </w:rPr>
      </w:pPr>
      <w:r w:rsidRPr="004964DD">
        <w:rPr>
          <w:rFonts w:ascii="Calibri" w:hAnsi="Calibri"/>
        </w:rPr>
        <w:t xml:space="preserve">If I'm cooking out on my grill, how do I smell? I smell like I've been cooking out.  </w:t>
      </w:r>
    </w:p>
    <w:p w14:paraId="3579AB91" w14:textId="77777777" w:rsidR="004964DD" w:rsidRPr="004964DD" w:rsidRDefault="004964DD" w:rsidP="004964DD">
      <w:pPr>
        <w:spacing w:line="276" w:lineRule="auto"/>
        <w:rPr>
          <w:rFonts w:ascii="Calibri" w:hAnsi="Calibri"/>
        </w:rPr>
      </w:pPr>
    </w:p>
    <w:p w14:paraId="17B7A488" w14:textId="77777777" w:rsidR="004964DD" w:rsidRPr="004964DD" w:rsidRDefault="004964DD" w:rsidP="004964DD">
      <w:pPr>
        <w:spacing w:line="276" w:lineRule="auto"/>
        <w:rPr>
          <w:rFonts w:ascii="Calibri" w:hAnsi="Calibri"/>
        </w:rPr>
      </w:pPr>
      <w:r w:rsidRPr="004964DD">
        <w:rPr>
          <w:rFonts w:ascii="Calibri" w:hAnsi="Calibri"/>
        </w:rPr>
        <w:lastRenderedPageBreak/>
        <w:t>We smell like the places we've been. In life, a lot of people smell like where they've been. “I've been divorced, so now I don't trust people and I'm bitter and I'm angry.” I smell like where I've been. “I've been abused; I'm cynical about the world.” I smell like where I've been.</w:t>
      </w:r>
    </w:p>
    <w:p w14:paraId="7B2FBA7D" w14:textId="77777777" w:rsidR="004964DD" w:rsidRPr="004964DD" w:rsidRDefault="004964DD" w:rsidP="004964DD">
      <w:pPr>
        <w:spacing w:line="276" w:lineRule="auto"/>
        <w:rPr>
          <w:rFonts w:ascii="Calibri" w:hAnsi="Calibri"/>
        </w:rPr>
      </w:pPr>
    </w:p>
    <w:p w14:paraId="71123961" w14:textId="77777777" w:rsidR="004964DD" w:rsidRPr="004964DD" w:rsidRDefault="004964DD" w:rsidP="004964DD">
      <w:pPr>
        <w:spacing w:line="276" w:lineRule="auto"/>
        <w:rPr>
          <w:rFonts w:ascii="Calibri" w:hAnsi="Calibri"/>
        </w:rPr>
      </w:pPr>
      <w:r w:rsidRPr="004964DD">
        <w:rPr>
          <w:rFonts w:ascii="Calibri" w:hAnsi="Calibri"/>
        </w:rPr>
        <w:t xml:space="preserve">But you know what? When you're in the presence of Jesus and you allow God to mold your life, you will come out of the fire with no stench. We can go through the greatest adversities of our life and not smell like it. I don't want to smell like the things I've been through. I don't want to give off that odor. I don't want people to walk by and go, “Whoa, what's wrong with him?” I want to have a moldable heart before God that walks in forgiveness, humility, faith, virtue, and the word of God so that God can do His work in me. I think that's how these three boys came out of the fiery furnace. Shadrach, Meshach and Abednego came out, and they had no smell. Isn’t that beautiful? </w:t>
      </w:r>
    </w:p>
    <w:p w14:paraId="633034B3" w14:textId="77777777" w:rsidR="004964DD" w:rsidRPr="004964DD" w:rsidRDefault="004964DD" w:rsidP="004964DD">
      <w:pPr>
        <w:spacing w:line="276" w:lineRule="auto"/>
        <w:rPr>
          <w:rFonts w:ascii="Calibri" w:hAnsi="Calibri"/>
        </w:rPr>
      </w:pPr>
    </w:p>
    <w:p w14:paraId="4B62979C" w14:textId="77777777" w:rsidR="004964DD" w:rsidRPr="004964DD" w:rsidRDefault="004964DD" w:rsidP="004964DD">
      <w:pPr>
        <w:spacing w:line="276" w:lineRule="auto"/>
        <w:rPr>
          <w:rFonts w:ascii="Calibri" w:hAnsi="Calibri"/>
        </w:rPr>
      </w:pPr>
      <w:r w:rsidRPr="004964DD">
        <w:rPr>
          <w:rFonts w:ascii="Calibri" w:hAnsi="Calibri"/>
        </w:rPr>
        <w:t xml:space="preserve">2 Corinthians talks about the aroma of Christ. We’re to have the aroma of Christ. We want to smell like the Lord Jesus Christ. That's tough when you've been through some things. But when God does His work on your life, you'll have the aroma of Christ and you won't smell like where you've been. </w:t>
      </w:r>
    </w:p>
    <w:p w14:paraId="205F1AAF" w14:textId="77777777" w:rsidR="004964DD" w:rsidRPr="004964DD" w:rsidRDefault="004964DD" w:rsidP="004964DD">
      <w:pPr>
        <w:spacing w:line="276" w:lineRule="auto"/>
        <w:rPr>
          <w:rFonts w:ascii="Calibri" w:hAnsi="Calibri"/>
        </w:rPr>
      </w:pPr>
    </w:p>
    <w:p w14:paraId="7B8F6B56" w14:textId="794B8E54" w:rsidR="004964DD" w:rsidRPr="004964DD" w:rsidRDefault="004964DD" w:rsidP="004964DD">
      <w:pPr>
        <w:spacing w:line="276" w:lineRule="auto"/>
        <w:rPr>
          <w:rFonts w:ascii="Calibri" w:hAnsi="Calibri"/>
        </w:rPr>
      </w:pPr>
      <w:r w:rsidRPr="004964DD">
        <w:rPr>
          <w:rFonts w:ascii="Calibri" w:hAnsi="Calibri"/>
        </w:rPr>
        <w:t>The Pew Research Study put out a survey a few years ago. They surveyed the religious and spiritual faith by each state in our country. They concluded that Colorado was one of the most irreligious states in the union. People who took the survey were asked several questions. “</w:t>
      </w:r>
      <w:r w:rsidR="0031076C">
        <w:rPr>
          <w:rFonts w:ascii="Calibri" w:hAnsi="Calibri"/>
        </w:rPr>
        <w:t>Do you b</w:t>
      </w:r>
      <w:r w:rsidRPr="004964DD">
        <w:rPr>
          <w:rFonts w:ascii="Calibri" w:hAnsi="Calibri"/>
        </w:rPr>
        <w:t xml:space="preserve">elieve religion is important” – our state tied for fifth from the bottom. “Do you pray once a day?” We were ninth from the bottom. “Do you believe in God?” </w:t>
      </w:r>
      <w:r w:rsidR="00AE27C7">
        <w:rPr>
          <w:rFonts w:ascii="Calibri" w:hAnsi="Calibri"/>
        </w:rPr>
        <w:t>We t</w:t>
      </w:r>
      <w:r w:rsidRPr="004964DD">
        <w:rPr>
          <w:rFonts w:ascii="Calibri" w:hAnsi="Calibri"/>
        </w:rPr>
        <w:t>ied for nin</w:t>
      </w:r>
      <w:r w:rsidR="0031076C">
        <w:rPr>
          <w:rFonts w:ascii="Calibri" w:hAnsi="Calibri"/>
        </w:rPr>
        <w:t>th</w:t>
      </w:r>
      <w:r w:rsidRPr="004964DD">
        <w:rPr>
          <w:rFonts w:ascii="Calibri" w:hAnsi="Calibri"/>
        </w:rPr>
        <w:t xml:space="preserve"> from the bottom. “Attended worship services once a week” </w:t>
      </w:r>
      <w:r w:rsidR="00AE27C7">
        <w:rPr>
          <w:rFonts w:ascii="Calibri" w:hAnsi="Calibri"/>
        </w:rPr>
        <w:t xml:space="preserve">– we </w:t>
      </w:r>
      <w:r w:rsidRPr="004964DD">
        <w:rPr>
          <w:rFonts w:ascii="Calibri" w:hAnsi="Calibri"/>
        </w:rPr>
        <w:t xml:space="preserve">tied for fifth from the bottom. It's pretty safe to say that our state is pretty irreligious and there are a lot of people that need to hear the good news of Jesus. </w:t>
      </w:r>
    </w:p>
    <w:p w14:paraId="4815B22F" w14:textId="77777777" w:rsidR="004964DD" w:rsidRPr="004964DD" w:rsidRDefault="004964DD" w:rsidP="004964DD">
      <w:pPr>
        <w:spacing w:line="276" w:lineRule="auto"/>
        <w:rPr>
          <w:rFonts w:ascii="Calibri" w:hAnsi="Calibri"/>
        </w:rPr>
      </w:pPr>
    </w:p>
    <w:p w14:paraId="03619D4E" w14:textId="1E4FDA0D" w:rsidR="004964DD" w:rsidRPr="004964DD" w:rsidRDefault="004964DD" w:rsidP="004964DD">
      <w:pPr>
        <w:spacing w:line="276" w:lineRule="auto"/>
        <w:rPr>
          <w:rFonts w:ascii="Calibri" w:hAnsi="Calibri"/>
        </w:rPr>
      </w:pPr>
      <w:r w:rsidRPr="004964DD">
        <w:rPr>
          <w:rFonts w:ascii="Calibri" w:hAnsi="Calibri"/>
        </w:rPr>
        <w:t>I think perhaps the greatest way to communicate this great message of God's power and strength in our lives is by how we endure the flames. People today don't want to hear just a bunch of cheap talk or psychobabble or whatever it is, but they want to see lives that have truly been transformed by the power of God. When you come out of the flames and you don't smell like it, you have a story to tell. People will say, “</w:t>
      </w:r>
      <w:proofErr w:type="gramStart"/>
      <w:r w:rsidRPr="004964DD">
        <w:rPr>
          <w:rFonts w:ascii="Calibri" w:hAnsi="Calibri"/>
        </w:rPr>
        <w:t>Tell</w:t>
      </w:r>
      <w:proofErr w:type="gramEnd"/>
      <w:r w:rsidRPr="004964DD">
        <w:rPr>
          <w:rFonts w:ascii="Calibri" w:hAnsi="Calibri"/>
        </w:rPr>
        <w:t xml:space="preserve"> me about that strength. Tell me about that faith. Tell me about that courage. Tell me about that power. Tell me about that perspective. Tell me about that ability.” In doing so, as we suffer well, we can point people to this great God that Nebuchadnezzar came to acknowledge as well. </w:t>
      </w:r>
    </w:p>
    <w:p w14:paraId="52DC5FD9" w14:textId="77777777" w:rsidR="004964DD" w:rsidRPr="004964DD" w:rsidRDefault="004964DD" w:rsidP="004964DD">
      <w:pPr>
        <w:spacing w:line="276" w:lineRule="auto"/>
        <w:rPr>
          <w:rFonts w:ascii="Calibri" w:hAnsi="Calibri"/>
        </w:rPr>
      </w:pPr>
    </w:p>
    <w:p w14:paraId="6B55EF9B" w14:textId="33F3C87C" w:rsidR="004964DD" w:rsidRPr="004964DD" w:rsidRDefault="004964DD" w:rsidP="004964DD">
      <w:pPr>
        <w:spacing w:line="276" w:lineRule="auto"/>
        <w:rPr>
          <w:rFonts w:ascii="Calibri" w:hAnsi="Calibri"/>
        </w:rPr>
      </w:pPr>
      <w:r w:rsidRPr="004964DD">
        <w:rPr>
          <w:rFonts w:ascii="Calibri" w:hAnsi="Calibri"/>
        </w:rPr>
        <w:lastRenderedPageBreak/>
        <w:t xml:space="preserve">We have a great opportunity before us, church. Don’t stop believing. Don’t stop believing God for the miracles that need to occur. Don’t stop believing God when we feel like the furnace is getting hotter and hotter. Let's let God do His greatest work in us and on us. Let's keep those convictions hot. Let's remember that God is with us. Let’s expect God to do His greatest work in the fire. </w:t>
      </w:r>
    </w:p>
    <w:p w14:paraId="5AD5FD1A" w14:textId="77777777" w:rsidR="004964DD" w:rsidRPr="004964DD" w:rsidRDefault="004964DD" w:rsidP="004964DD">
      <w:pPr>
        <w:spacing w:line="276" w:lineRule="auto"/>
        <w:rPr>
          <w:rFonts w:ascii="Calibri" w:hAnsi="Calibri"/>
        </w:rPr>
      </w:pPr>
    </w:p>
    <w:p w14:paraId="7D5F49AC" w14:textId="454C9BC1" w:rsidR="004964DD" w:rsidRPr="004964DD" w:rsidRDefault="004964DD" w:rsidP="004964DD">
      <w:pPr>
        <w:spacing w:line="276" w:lineRule="auto"/>
        <w:rPr>
          <w:rFonts w:ascii="Calibri" w:hAnsi="Calibri"/>
          <w:sz w:val="28"/>
          <w:szCs w:val="28"/>
        </w:rPr>
      </w:pPr>
      <w:r w:rsidRPr="004964DD">
        <w:rPr>
          <w:rFonts w:ascii="Calibri" w:hAnsi="Calibri"/>
        </w:rPr>
        <w:br w:type="page"/>
      </w:r>
      <w:r w:rsidRPr="004964DD">
        <w:rPr>
          <w:rFonts w:ascii="Calibri" w:hAnsi="Calibri"/>
          <w:b/>
          <w:bCs/>
          <w:sz w:val="28"/>
          <w:szCs w:val="28"/>
          <w:u w:val="single"/>
        </w:rPr>
        <w:lastRenderedPageBreak/>
        <w:t>OUTLINE</w:t>
      </w:r>
    </w:p>
    <w:p w14:paraId="4B9A3AC1" w14:textId="77777777" w:rsidR="004964DD" w:rsidRPr="004964DD" w:rsidRDefault="004964DD" w:rsidP="004964DD">
      <w:pPr>
        <w:spacing w:line="276" w:lineRule="auto"/>
        <w:rPr>
          <w:rFonts w:ascii="Calibri" w:hAnsi="Calibri"/>
          <w:b/>
          <w:bCs/>
          <w:u w:val="single"/>
        </w:rPr>
      </w:pPr>
    </w:p>
    <w:p w14:paraId="76CCCDE9" w14:textId="77777777" w:rsidR="004964DD" w:rsidRPr="004964DD" w:rsidRDefault="004964DD" w:rsidP="004964DD">
      <w:pPr>
        <w:spacing w:line="276" w:lineRule="auto"/>
        <w:rPr>
          <w:rFonts w:ascii="Calibri" w:hAnsi="Calibri"/>
          <w:b/>
          <w:bCs/>
        </w:rPr>
      </w:pPr>
      <w:r w:rsidRPr="004964DD">
        <w:rPr>
          <w:rFonts w:ascii="Calibri" w:hAnsi="Calibri"/>
          <w:b/>
          <w:bCs/>
        </w:rPr>
        <w:t xml:space="preserve">When You’re </w:t>
      </w:r>
      <w:proofErr w:type="gramStart"/>
      <w:r w:rsidRPr="004964DD">
        <w:rPr>
          <w:rFonts w:ascii="Calibri" w:hAnsi="Calibri"/>
          <w:b/>
          <w:bCs/>
        </w:rPr>
        <w:t>In</w:t>
      </w:r>
      <w:proofErr w:type="gramEnd"/>
      <w:r w:rsidRPr="004964DD">
        <w:rPr>
          <w:rFonts w:ascii="Calibri" w:hAnsi="Calibri"/>
          <w:b/>
          <w:bCs/>
        </w:rPr>
        <w:t xml:space="preserve"> The Fire…</w:t>
      </w:r>
    </w:p>
    <w:p w14:paraId="2A044EA5" w14:textId="77777777" w:rsidR="004964DD" w:rsidRPr="004964DD" w:rsidRDefault="004964DD" w:rsidP="004964DD">
      <w:pPr>
        <w:spacing w:line="276" w:lineRule="auto"/>
        <w:rPr>
          <w:rFonts w:ascii="Calibri" w:hAnsi="Calibri"/>
        </w:rPr>
      </w:pPr>
    </w:p>
    <w:p w14:paraId="0249D21B" w14:textId="77777777" w:rsidR="004964DD" w:rsidRPr="00AE27C7" w:rsidRDefault="004964DD" w:rsidP="004964DD">
      <w:pPr>
        <w:spacing w:line="276" w:lineRule="auto"/>
        <w:rPr>
          <w:rFonts w:ascii="Calibri" w:hAnsi="Calibri"/>
          <w:b/>
          <w:bCs/>
        </w:rPr>
      </w:pPr>
      <w:r w:rsidRPr="00AE27C7">
        <w:rPr>
          <w:rFonts w:ascii="Calibri" w:hAnsi="Calibri"/>
          <w:b/>
          <w:bCs/>
        </w:rPr>
        <w:t>1. Keep Your Convictions Hot</w:t>
      </w:r>
    </w:p>
    <w:p w14:paraId="650E1831" w14:textId="77777777" w:rsidR="004964DD" w:rsidRPr="004964DD" w:rsidRDefault="004964DD" w:rsidP="004964DD">
      <w:pPr>
        <w:spacing w:line="276" w:lineRule="auto"/>
        <w:rPr>
          <w:rFonts w:ascii="Calibri" w:hAnsi="Calibri"/>
        </w:rPr>
      </w:pPr>
    </w:p>
    <w:p w14:paraId="68C30D75" w14:textId="77777777" w:rsidR="004964DD" w:rsidRPr="004964DD" w:rsidRDefault="004964DD" w:rsidP="004964DD">
      <w:pPr>
        <w:spacing w:line="276" w:lineRule="auto"/>
        <w:rPr>
          <w:rFonts w:ascii="Calibri" w:hAnsi="Calibri"/>
          <w:b/>
          <w:bCs/>
        </w:rPr>
      </w:pPr>
      <w:r w:rsidRPr="004964DD">
        <w:rPr>
          <w:rFonts w:ascii="Calibri" w:hAnsi="Calibri"/>
        </w:rPr>
        <w:t>“So honor the LORD and serve him wholeheartedly…</w:t>
      </w:r>
      <w:r w:rsidRPr="004964DD">
        <w:rPr>
          <w:rFonts w:ascii="Calibri" w:hAnsi="Calibri"/>
          <w:b/>
          <w:bCs/>
        </w:rPr>
        <w:t>”</w:t>
      </w:r>
    </w:p>
    <w:p w14:paraId="1DE82370" w14:textId="77777777" w:rsidR="004964DD" w:rsidRPr="004964DD" w:rsidRDefault="004964DD" w:rsidP="004964DD">
      <w:pPr>
        <w:spacing w:line="276" w:lineRule="auto"/>
        <w:rPr>
          <w:rFonts w:ascii="Calibri" w:hAnsi="Calibri"/>
        </w:rPr>
      </w:pPr>
      <w:r w:rsidRPr="004964DD">
        <w:rPr>
          <w:rFonts w:ascii="Calibri" w:hAnsi="Calibri"/>
        </w:rPr>
        <w:t>Joshua 24:14 (NLT)</w:t>
      </w:r>
    </w:p>
    <w:p w14:paraId="6DA442AC" w14:textId="77777777" w:rsidR="004964DD" w:rsidRPr="004964DD" w:rsidRDefault="004964DD" w:rsidP="004964DD">
      <w:pPr>
        <w:spacing w:line="276" w:lineRule="auto"/>
        <w:rPr>
          <w:rFonts w:ascii="Calibri" w:hAnsi="Calibri"/>
        </w:rPr>
      </w:pPr>
    </w:p>
    <w:p w14:paraId="519EA929" w14:textId="77777777" w:rsidR="004964DD" w:rsidRPr="004964DD" w:rsidRDefault="004964DD" w:rsidP="004964DD">
      <w:pPr>
        <w:spacing w:line="276" w:lineRule="auto"/>
        <w:rPr>
          <w:rFonts w:ascii="Calibri" w:hAnsi="Calibri"/>
        </w:rPr>
      </w:pPr>
      <w:r w:rsidRPr="004964DD">
        <w:rPr>
          <w:rFonts w:ascii="Calibri" w:hAnsi="Calibri"/>
        </w:rPr>
        <w:t>“So at the sound of the musical instruments, all the people, whatever their race or nation or language, bowed to the ground and worshiped the statue that King Nebuchadnezzar had set up.”</w:t>
      </w:r>
    </w:p>
    <w:p w14:paraId="4ECC5A4B" w14:textId="77777777" w:rsidR="004964DD" w:rsidRPr="004964DD" w:rsidRDefault="004964DD" w:rsidP="004964DD">
      <w:pPr>
        <w:spacing w:line="276" w:lineRule="auto"/>
        <w:rPr>
          <w:rFonts w:ascii="Calibri" w:hAnsi="Calibri"/>
        </w:rPr>
      </w:pPr>
      <w:r w:rsidRPr="004964DD">
        <w:rPr>
          <w:rFonts w:ascii="Calibri" w:hAnsi="Calibri"/>
        </w:rPr>
        <w:t>Daniel 3:7 (NLT)</w:t>
      </w:r>
    </w:p>
    <w:p w14:paraId="10B0C544" w14:textId="77777777" w:rsidR="004964DD" w:rsidRPr="004964DD" w:rsidRDefault="004964DD" w:rsidP="004964DD">
      <w:pPr>
        <w:spacing w:line="276" w:lineRule="auto"/>
        <w:rPr>
          <w:rFonts w:ascii="Calibri" w:hAnsi="Calibri"/>
        </w:rPr>
      </w:pPr>
    </w:p>
    <w:p w14:paraId="688C8942" w14:textId="77777777" w:rsidR="004964DD" w:rsidRPr="004964DD" w:rsidRDefault="004964DD" w:rsidP="004964DD">
      <w:pPr>
        <w:spacing w:line="276" w:lineRule="auto"/>
        <w:rPr>
          <w:rFonts w:ascii="Calibri" w:hAnsi="Calibri"/>
        </w:rPr>
      </w:pPr>
      <w:r w:rsidRPr="004964DD">
        <w:rPr>
          <w:rFonts w:ascii="Calibri" w:hAnsi="Calibri"/>
        </w:rPr>
        <w:t>“If we are thrown into the blazing furnace, the God whom we serve is able to save us. He will rescue us from your power, Your Majesty.  But even if he doesn’t, Your Majesty can be sure that we will never serve your gods or worship the gold statue you have set up.”</w:t>
      </w:r>
    </w:p>
    <w:p w14:paraId="727A94B8" w14:textId="77777777" w:rsidR="004964DD" w:rsidRPr="004964DD" w:rsidRDefault="004964DD" w:rsidP="004964DD">
      <w:pPr>
        <w:spacing w:line="276" w:lineRule="auto"/>
        <w:rPr>
          <w:rFonts w:ascii="Calibri" w:hAnsi="Calibri"/>
        </w:rPr>
      </w:pPr>
      <w:r w:rsidRPr="004964DD">
        <w:rPr>
          <w:rFonts w:ascii="Calibri" w:hAnsi="Calibri"/>
        </w:rPr>
        <w:t>Daniel 3:17-18 (NLT)</w:t>
      </w:r>
    </w:p>
    <w:p w14:paraId="63A85EB0" w14:textId="77777777" w:rsidR="004964DD" w:rsidRPr="004964DD" w:rsidRDefault="004964DD" w:rsidP="004964DD">
      <w:pPr>
        <w:spacing w:line="276" w:lineRule="auto"/>
        <w:rPr>
          <w:rFonts w:ascii="Calibri" w:hAnsi="Calibri"/>
        </w:rPr>
      </w:pPr>
    </w:p>
    <w:p w14:paraId="4D456BEA" w14:textId="77777777" w:rsidR="004964DD" w:rsidRPr="00AE27C7" w:rsidRDefault="004964DD" w:rsidP="004964DD">
      <w:pPr>
        <w:spacing w:line="276" w:lineRule="auto"/>
        <w:rPr>
          <w:rFonts w:ascii="Calibri" w:hAnsi="Calibri"/>
          <w:b/>
          <w:bCs/>
        </w:rPr>
      </w:pPr>
      <w:bookmarkStart w:id="0" w:name="OLE_LINK1"/>
      <w:r w:rsidRPr="00AE27C7">
        <w:rPr>
          <w:rFonts w:ascii="Calibri" w:hAnsi="Calibri"/>
          <w:b/>
          <w:bCs/>
        </w:rPr>
        <w:t>2. Remember God Is </w:t>
      </w:r>
      <w:proofErr w:type="gramStart"/>
      <w:r w:rsidRPr="00AE27C7">
        <w:rPr>
          <w:rFonts w:ascii="Calibri" w:hAnsi="Calibri"/>
          <w:b/>
          <w:bCs/>
        </w:rPr>
        <w:t>With</w:t>
      </w:r>
      <w:proofErr w:type="gramEnd"/>
      <w:r w:rsidRPr="00AE27C7">
        <w:rPr>
          <w:rFonts w:ascii="Calibri" w:hAnsi="Calibri"/>
          <w:b/>
          <w:bCs/>
        </w:rPr>
        <w:t xml:space="preserve"> You</w:t>
      </w:r>
    </w:p>
    <w:p w14:paraId="7B49D203" w14:textId="77777777" w:rsidR="004964DD" w:rsidRPr="004964DD" w:rsidRDefault="004964DD" w:rsidP="004964DD">
      <w:pPr>
        <w:spacing w:line="276" w:lineRule="auto"/>
        <w:rPr>
          <w:rFonts w:ascii="Calibri" w:hAnsi="Calibri"/>
        </w:rPr>
      </w:pPr>
    </w:p>
    <w:p w14:paraId="5A0AAD68" w14:textId="77777777" w:rsidR="004964DD" w:rsidRPr="004964DD" w:rsidRDefault="004964DD" w:rsidP="004964DD">
      <w:pPr>
        <w:spacing w:line="276" w:lineRule="auto"/>
        <w:rPr>
          <w:rFonts w:ascii="Calibri" w:hAnsi="Calibri"/>
        </w:rPr>
      </w:pPr>
      <w:r w:rsidRPr="004964DD">
        <w:rPr>
          <w:rFonts w:ascii="Calibri" w:hAnsi="Calibri"/>
        </w:rPr>
        <w:t>“Nebuchadnezzar shouted. ‘I see four men, </w:t>
      </w:r>
      <w:r w:rsidRPr="004964DD">
        <w:rPr>
          <w:rFonts w:ascii="Calibri" w:hAnsi="Calibri"/>
          <w:i/>
          <w:iCs/>
        </w:rPr>
        <w:t>unbound</w:t>
      </w:r>
      <w:r w:rsidRPr="004964DD">
        <w:rPr>
          <w:rFonts w:ascii="Calibri" w:hAnsi="Calibri"/>
        </w:rPr>
        <w:t>, walking around in the fire. They aren’t even hurt by the flames! And the fourth looks like a divine being!’”</w:t>
      </w:r>
    </w:p>
    <w:p w14:paraId="66AB5368" w14:textId="77777777" w:rsidR="004964DD" w:rsidRPr="004964DD" w:rsidRDefault="004964DD" w:rsidP="004964DD">
      <w:pPr>
        <w:spacing w:line="276" w:lineRule="auto"/>
        <w:rPr>
          <w:rFonts w:ascii="Calibri" w:hAnsi="Calibri"/>
        </w:rPr>
      </w:pPr>
      <w:r w:rsidRPr="004964DD">
        <w:rPr>
          <w:rFonts w:ascii="Calibri" w:hAnsi="Calibri"/>
        </w:rPr>
        <w:t>Daniel 3:25 (NLT)</w:t>
      </w:r>
    </w:p>
    <w:p w14:paraId="55ABBACF" w14:textId="77777777" w:rsidR="004964DD" w:rsidRPr="004964DD" w:rsidRDefault="004964DD" w:rsidP="004964DD">
      <w:pPr>
        <w:spacing w:line="276" w:lineRule="auto"/>
        <w:rPr>
          <w:rFonts w:ascii="Calibri" w:hAnsi="Calibri"/>
        </w:rPr>
      </w:pPr>
    </w:p>
    <w:p w14:paraId="382A84F8" w14:textId="77777777" w:rsidR="004964DD" w:rsidRPr="004964DD" w:rsidRDefault="004964DD" w:rsidP="004964DD">
      <w:pPr>
        <w:spacing w:line="276" w:lineRule="auto"/>
        <w:rPr>
          <w:rFonts w:ascii="Calibri" w:hAnsi="Calibri"/>
        </w:rPr>
      </w:pPr>
      <w:r w:rsidRPr="004964DD">
        <w:rPr>
          <w:rFonts w:ascii="Calibri" w:hAnsi="Calibri"/>
        </w:rPr>
        <w:t>“The LORD himself goes before you and will be with you; he will never leave you nor forsake you. Do not be afraid; do not be discouraged.”</w:t>
      </w:r>
    </w:p>
    <w:p w14:paraId="523BFBE7" w14:textId="77777777" w:rsidR="004964DD" w:rsidRPr="004964DD" w:rsidRDefault="004964DD" w:rsidP="004964DD">
      <w:pPr>
        <w:spacing w:line="276" w:lineRule="auto"/>
        <w:rPr>
          <w:rFonts w:ascii="Calibri" w:hAnsi="Calibri"/>
        </w:rPr>
      </w:pPr>
      <w:r w:rsidRPr="004964DD">
        <w:rPr>
          <w:rFonts w:ascii="Calibri" w:hAnsi="Calibri"/>
        </w:rPr>
        <w:t>Deuteronomy 31:8 (NIV)</w:t>
      </w:r>
    </w:p>
    <w:bookmarkEnd w:id="0"/>
    <w:p w14:paraId="623BB6A4" w14:textId="77777777" w:rsidR="004964DD" w:rsidRPr="00AE27C7" w:rsidRDefault="004964DD" w:rsidP="004964DD">
      <w:pPr>
        <w:spacing w:line="276" w:lineRule="auto"/>
        <w:rPr>
          <w:rFonts w:ascii="Calibri" w:hAnsi="Calibri"/>
        </w:rPr>
      </w:pPr>
    </w:p>
    <w:p w14:paraId="27DA96BC" w14:textId="77777777" w:rsidR="004964DD" w:rsidRPr="00AE27C7" w:rsidRDefault="004964DD" w:rsidP="004964DD">
      <w:pPr>
        <w:spacing w:line="276" w:lineRule="auto"/>
        <w:rPr>
          <w:rFonts w:ascii="Calibri" w:hAnsi="Calibri"/>
          <w:b/>
          <w:bCs/>
        </w:rPr>
      </w:pPr>
      <w:r w:rsidRPr="00AE27C7">
        <w:rPr>
          <w:rFonts w:ascii="Calibri" w:hAnsi="Calibri"/>
          <w:b/>
          <w:bCs/>
        </w:rPr>
        <w:t xml:space="preserve">3. Expect God </w:t>
      </w:r>
      <w:proofErr w:type="gramStart"/>
      <w:r w:rsidRPr="00AE27C7">
        <w:rPr>
          <w:rFonts w:ascii="Calibri" w:hAnsi="Calibri"/>
          <w:b/>
          <w:bCs/>
        </w:rPr>
        <w:t>To</w:t>
      </w:r>
      <w:proofErr w:type="gramEnd"/>
      <w:r w:rsidRPr="00AE27C7">
        <w:rPr>
          <w:rFonts w:ascii="Calibri" w:hAnsi="Calibri"/>
          <w:b/>
          <w:bCs/>
        </w:rPr>
        <w:t xml:space="preserve"> Do His Greatest Work</w:t>
      </w:r>
    </w:p>
    <w:p w14:paraId="07D56605" w14:textId="77777777" w:rsidR="004964DD" w:rsidRPr="004964DD" w:rsidRDefault="004964DD" w:rsidP="004964DD">
      <w:pPr>
        <w:spacing w:line="276" w:lineRule="auto"/>
        <w:rPr>
          <w:rFonts w:ascii="Calibri" w:hAnsi="Calibri"/>
        </w:rPr>
      </w:pPr>
    </w:p>
    <w:p w14:paraId="20B77861" w14:textId="77777777" w:rsidR="004964DD" w:rsidRPr="004964DD" w:rsidRDefault="004964DD" w:rsidP="004964DD">
      <w:pPr>
        <w:spacing w:line="276" w:lineRule="auto"/>
        <w:rPr>
          <w:rFonts w:ascii="Calibri" w:hAnsi="Calibri"/>
        </w:rPr>
      </w:pPr>
      <w:r w:rsidRPr="004964DD">
        <w:rPr>
          <w:rFonts w:ascii="Calibri" w:hAnsi="Calibri"/>
        </w:rPr>
        <w:t>“Then Nebuchadnezzar said, ‘Praise to the God of Shadrach, Meshach, and Abednego…’ Then the king promoted Shadrach, Meshach, and Abednego to even higher positions in the province of Babylon.”</w:t>
      </w:r>
      <w:r w:rsidRPr="004964DD">
        <w:rPr>
          <w:rFonts w:ascii="Calibri" w:hAnsi="Calibri"/>
        </w:rPr>
        <w:br/>
        <w:t>Daniel 3:28 &amp; 30 (NLT)</w:t>
      </w:r>
    </w:p>
    <w:p w14:paraId="12E548F9" w14:textId="5CA7A0A9"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C9DE" w14:textId="77777777" w:rsidR="007D0A93" w:rsidRDefault="007D0A93">
      <w:r>
        <w:separator/>
      </w:r>
    </w:p>
  </w:endnote>
  <w:endnote w:type="continuationSeparator" w:id="0">
    <w:p w14:paraId="6D1A20FA" w14:textId="77777777" w:rsidR="007D0A93" w:rsidRDefault="007D0A93">
      <w:r>
        <w:continuationSeparator/>
      </w:r>
    </w:p>
  </w:endnote>
  <w:endnote w:type="continuationNotice" w:id="1">
    <w:p w14:paraId="4CE8363C" w14:textId="77777777" w:rsidR="007D0A93" w:rsidRDefault="007D0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7D6F9" w14:textId="77777777" w:rsidR="00CB435A" w:rsidRDefault="00CB4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55D161F4" w:rsidR="000D064C" w:rsidRPr="00E001F4" w:rsidRDefault="00CD6E6B" w:rsidP="00CD6E6B">
    <w:pPr>
      <w:pStyle w:val="Footer"/>
      <w:rPr>
        <w:rFonts w:ascii="Calibri" w:hAnsi="Calibri"/>
      </w:rPr>
    </w:pPr>
    <w:r>
      <w:tab/>
    </w:r>
    <w:r w:rsidR="004964DD">
      <w:rPr>
        <w:rFonts w:ascii="Calibri" w:hAnsi="Calibri"/>
        <w:b/>
        <w:bCs/>
      </w:rPr>
      <w:t>Boombox</w:t>
    </w:r>
    <w:r w:rsidR="000D064C" w:rsidRPr="00E001F4">
      <w:rPr>
        <w:rFonts w:ascii="Calibri" w:hAnsi="Calibri"/>
        <w:b/>
        <w:bCs/>
      </w:rPr>
      <w:t>—</w:t>
    </w:r>
    <w:r w:rsidR="004964DD">
      <w:rPr>
        <w:rFonts w:ascii="Calibri" w:hAnsi="Calibri"/>
        <w:b/>
        <w:bCs/>
      </w:rPr>
      <w:t xml:space="preserve">Don’t Stop </w:t>
    </w:r>
    <w:proofErr w:type="spellStart"/>
    <w:r w:rsidR="004964DD">
      <w:rPr>
        <w:rFonts w:ascii="Calibri" w:hAnsi="Calibri"/>
        <w:b/>
        <w:bCs/>
      </w:rPr>
      <w:t>Believin</w:t>
    </w:r>
    <w:proofErr w:type="spellEnd"/>
    <w:r w:rsidR="004964DD">
      <w:rPr>
        <w:rFonts w:ascii="Calibri" w:hAnsi="Calibri"/>
        <w:b/>
        <w:bCs/>
      </w:rPr>
      <w:t>’</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74A6A" w14:textId="77777777" w:rsidR="00CB435A" w:rsidRDefault="00CB43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8B770" w14:textId="77777777" w:rsidR="007D0A93" w:rsidRDefault="007D0A93">
      <w:r>
        <w:separator/>
      </w:r>
    </w:p>
  </w:footnote>
  <w:footnote w:type="continuationSeparator" w:id="0">
    <w:p w14:paraId="63E1A433" w14:textId="77777777" w:rsidR="007D0A93" w:rsidRDefault="007D0A93">
      <w:r>
        <w:continuationSeparator/>
      </w:r>
    </w:p>
  </w:footnote>
  <w:footnote w:type="continuationNotice" w:id="1">
    <w:p w14:paraId="5AA0F044" w14:textId="77777777" w:rsidR="007D0A93" w:rsidRDefault="007D0A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4141"/>
    <w:rsid w:val="000058A9"/>
    <w:rsid w:val="000101D8"/>
    <w:rsid w:val="000122AD"/>
    <w:rsid w:val="00013A7D"/>
    <w:rsid w:val="00026902"/>
    <w:rsid w:val="00026CF2"/>
    <w:rsid w:val="000427BF"/>
    <w:rsid w:val="00045681"/>
    <w:rsid w:val="000529A4"/>
    <w:rsid w:val="00081E79"/>
    <w:rsid w:val="00082D3E"/>
    <w:rsid w:val="0008638E"/>
    <w:rsid w:val="00095757"/>
    <w:rsid w:val="000966E0"/>
    <w:rsid w:val="000A14EA"/>
    <w:rsid w:val="000B327E"/>
    <w:rsid w:val="000B61B8"/>
    <w:rsid w:val="000C27DD"/>
    <w:rsid w:val="000D064C"/>
    <w:rsid w:val="000D6515"/>
    <w:rsid w:val="000E30ED"/>
    <w:rsid w:val="000E5645"/>
    <w:rsid w:val="000F352B"/>
    <w:rsid w:val="000F3E99"/>
    <w:rsid w:val="000F78CC"/>
    <w:rsid w:val="00100E61"/>
    <w:rsid w:val="00101707"/>
    <w:rsid w:val="00115B54"/>
    <w:rsid w:val="001307E2"/>
    <w:rsid w:val="00134671"/>
    <w:rsid w:val="00135D5D"/>
    <w:rsid w:val="00144288"/>
    <w:rsid w:val="001461B1"/>
    <w:rsid w:val="00150C88"/>
    <w:rsid w:val="00152324"/>
    <w:rsid w:val="001822A0"/>
    <w:rsid w:val="00185CA0"/>
    <w:rsid w:val="001903F1"/>
    <w:rsid w:val="001A2F4C"/>
    <w:rsid w:val="001A4038"/>
    <w:rsid w:val="001C6DAF"/>
    <w:rsid w:val="001E3993"/>
    <w:rsid w:val="001E7834"/>
    <w:rsid w:val="001F2E97"/>
    <w:rsid w:val="001F736C"/>
    <w:rsid w:val="00201664"/>
    <w:rsid w:val="0022168B"/>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3A62"/>
    <w:rsid w:val="002F6231"/>
    <w:rsid w:val="0031076C"/>
    <w:rsid w:val="00313F0F"/>
    <w:rsid w:val="00327235"/>
    <w:rsid w:val="003351DD"/>
    <w:rsid w:val="003360D2"/>
    <w:rsid w:val="0034188B"/>
    <w:rsid w:val="00346C31"/>
    <w:rsid w:val="0035252D"/>
    <w:rsid w:val="003749C4"/>
    <w:rsid w:val="00386B56"/>
    <w:rsid w:val="00394E73"/>
    <w:rsid w:val="00397EA2"/>
    <w:rsid w:val="003C4A29"/>
    <w:rsid w:val="003D2E36"/>
    <w:rsid w:val="003E0C7C"/>
    <w:rsid w:val="003E3313"/>
    <w:rsid w:val="003E6080"/>
    <w:rsid w:val="003F23DC"/>
    <w:rsid w:val="003F6FC6"/>
    <w:rsid w:val="00403663"/>
    <w:rsid w:val="00404A59"/>
    <w:rsid w:val="0041267B"/>
    <w:rsid w:val="0042042A"/>
    <w:rsid w:val="00427806"/>
    <w:rsid w:val="00436846"/>
    <w:rsid w:val="00440449"/>
    <w:rsid w:val="00442464"/>
    <w:rsid w:val="00447886"/>
    <w:rsid w:val="004511A1"/>
    <w:rsid w:val="004816A2"/>
    <w:rsid w:val="004964DD"/>
    <w:rsid w:val="004A332C"/>
    <w:rsid w:val="004A349B"/>
    <w:rsid w:val="004A73C5"/>
    <w:rsid w:val="004B25B5"/>
    <w:rsid w:val="004C3050"/>
    <w:rsid w:val="004C5E5A"/>
    <w:rsid w:val="004D1C32"/>
    <w:rsid w:val="004E7372"/>
    <w:rsid w:val="00504A84"/>
    <w:rsid w:val="005135BB"/>
    <w:rsid w:val="00514E43"/>
    <w:rsid w:val="005250E7"/>
    <w:rsid w:val="00554E4A"/>
    <w:rsid w:val="0057422B"/>
    <w:rsid w:val="00577174"/>
    <w:rsid w:val="00582FFE"/>
    <w:rsid w:val="00585F84"/>
    <w:rsid w:val="005922EB"/>
    <w:rsid w:val="005B2103"/>
    <w:rsid w:val="005B43AA"/>
    <w:rsid w:val="005B5A7B"/>
    <w:rsid w:val="005D45B6"/>
    <w:rsid w:val="005E1B8C"/>
    <w:rsid w:val="005E3D64"/>
    <w:rsid w:val="005E7A87"/>
    <w:rsid w:val="0062720A"/>
    <w:rsid w:val="00631CBE"/>
    <w:rsid w:val="006543F6"/>
    <w:rsid w:val="006652C7"/>
    <w:rsid w:val="006666D7"/>
    <w:rsid w:val="00676E96"/>
    <w:rsid w:val="006832B4"/>
    <w:rsid w:val="006A24A7"/>
    <w:rsid w:val="006A6FCB"/>
    <w:rsid w:val="006B7862"/>
    <w:rsid w:val="006C30B4"/>
    <w:rsid w:val="006C4559"/>
    <w:rsid w:val="006D24DF"/>
    <w:rsid w:val="006D3136"/>
    <w:rsid w:val="006D3F80"/>
    <w:rsid w:val="006D5364"/>
    <w:rsid w:val="006E4F39"/>
    <w:rsid w:val="006E77E6"/>
    <w:rsid w:val="00702914"/>
    <w:rsid w:val="00710CC9"/>
    <w:rsid w:val="007630E7"/>
    <w:rsid w:val="00791189"/>
    <w:rsid w:val="007960BA"/>
    <w:rsid w:val="007A6325"/>
    <w:rsid w:val="007C5C95"/>
    <w:rsid w:val="007D0A93"/>
    <w:rsid w:val="007E1319"/>
    <w:rsid w:val="007F5E3F"/>
    <w:rsid w:val="00800594"/>
    <w:rsid w:val="008073BF"/>
    <w:rsid w:val="008356BD"/>
    <w:rsid w:val="0084063F"/>
    <w:rsid w:val="00866B7A"/>
    <w:rsid w:val="00870C4A"/>
    <w:rsid w:val="00872B1A"/>
    <w:rsid w:val="00890144"/>
    <w:rsid w:val="00894E92"/>
    <w:rsid w:val="00895E2E"/>
    <w:rsid w:val="008B653B"/>
    <w:rsid w:val="008C653F"/>
    <w:rsid w:val="008E1D5E"/>
    <w:rsid w:val="00907C7C"/>
    <w:rsid w:val="0091120A"/>
    <w:rsid w:val="00911AC1"/>
    <w:rsid w:val="00915AB5"/>
    <w:rsid w:val="009175B4"/>
    <w:rsid w:val="00923C10"/>
    <w:rsid w:val="00937628"/>
    <w:rsid w:val="009417A7"/>
    <w:rsid w:val="00944260"/>
    <w:rsid w:val="00951E3F"/>
    <w:rsid w:val="00956D2C"/>
    <w:rsid w:val="00963031"/>
    <w:rsid w:val="00972B7A"/>
    <w:rsid w:val="00994505"/>
    <w:rsid w:val="00994C85"/>
    <w:rsid w:val="009969D3"/>
    <w:rsid w:val="009A3C4F"/>
    <w:rsid w:val="009A6DB5"/>
    <w:rsid w:val="009B0874"/>
    <w:rsid w:val="009B143C"/>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64FC4"/>
    <w:rsid w:val="00A83591"/>
    <w:rsid w:val="00AA5ED6"/>
    <w:rsid w:val="00AB12C5"/>
    <w:rsid w:val="00AC1B83"/>
    <w:rsid w:val="00AE27C7"/>
    <w:rsid w:val="00AF468A"/>
    <w:rsid w:val="00B03B8B"/>
    <w:rsid w:val="00B10327"/>
    <w:rsid w:val="00B158DB"/>
    <w:rsid w:val="00B3092B"/>
    <w:rsid w:val="00B40364"/>
    <w:rsid w:val="00B56A4D"/>
    <w:rsid w:val="00B604D0"/>
    <w:rsid w:val="00B92770"/>
    <w:rsid w:val="00B940D4"/>
    <w:rsid w:val="00B97D99"/>
    <w:rsid w:val="00BA0442"/>
    <w:rsid w:val="00BA7A74"/>
    <w:rsid w:val="00BC10B4"/>
    <w:rsid w:val="00BD145D"/>
    <w:rsid w:val="00BD21E1"/>
    <w:rsid w:val="00BD5D56"/>
    <w:rsid w:val="00BD63AF"/>
    <w:rsid w:val="00BE35BE"/>
    <w:rsid w:val="00BF7F06"/>
    <w:rsid w:val="00C01D01"/>
    <w:rsid w:val="00C133CA"/>
    <w:rsid w:val="00C21AF8"/>
    <w:rsid w:val="00C251B8"/>
    <w:rsid w:val="00C64E5E"/>
    <w:rsid w:val="00C80B1C"/>
    <w:rsid w:val="00C86674"/>
    <w:rsid w:val="00CB2F64"/>
    <w:rsid w:val="00CB435A"/>
    <w:rsid w:val="00CC7FC1"/>
    <w:rsid w:val="00CD108B"/>
    <w:rsid w:val="00CD6E6B"/>
    <w:rsid w:val="00CE52CA"/>
    <w:rsid w:val="00CE6359"/>
    <w:rsid w:val="00CF45D3"/>
    <w:rsid w:val="00CF627A"/>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0478"/>
    <w:rsid w:val="00DC3E39"/>
    <w:rsid w:val="00DD197D"/>
    <w:rsid w:val="00DD2573"/>
    <w:rsid w:val="00DE0F70"/>
    <w:rsid w:val="00DE70E9"/>
    <w:rsid w:val="00DF09E4"/>
    <w:rsid w:val="00DF33A8"/>
    <w:rsid w:val="00DF3AF6"/>
    <w:rsid w:val="00DF7B5B"/>
    <w:rsid w:val="00E001F4"/>
    <w:rsid w:val="00E01194"/>
    <w:rsid w:val="00E26D2C"/>
    <w:rsid w:val="00E34A7C"/>
    <w:rsid w:val="00E53191"/>
    <w:rsid w:val="00E56D30"/>
    <w:rsid w:val="00E64AE0"/>
    <w:rsid w:val="00E667AB"/>
    <w:rsid w:val="00E75A9B"/>
    <w:rsid w:val="00E8794D"/>
    <w:rsid w:val="00E91EAD"/>
    <w:rsid w:val="00ED0AA7"/>
    <w:rsid w:val="00EF1491"/>
    <w:rsid w:val="00EF1DC2"/>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44</TotalTime>
  <Pages>13</Pages>
  <Words>4149</Words>
  <Characters>23655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27749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15</cp:revision>
  <cp:lastPrinted>2022-12-07T18:00:00Z</cp:lastPrinted>
  <dcterms:created xsi:type="dcterms:W3CDTF">2023-04-02T17:00:00Z</dcterms:created>
  <dcterms:modified xsi:type="dcterms:W3CDTF">2023-04-05T01:08:00Z</dcterms:modified>
  <cp:category/>
</cp:coreProperties>
</file>